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/>
    <w:p/>
    <w:p/>
    <w:p/>
    <w:p/>
    <w:p>
      <w:pPr>
        <w:pStyle w:val="Title"/>
        <w:jc w:val="center"/>
      </w:pPr>
      <w:r>
        <w:t>IATF 16949 质量管理体系文件清单</w:t>
      </w:r>
    </w:p>
    <w:p/>
    <w:p>
      <w:pPr>
        <w:jc w:val="center"/>
      </w:pPr>
      <w:r>
        <w:rPr>
          <w:b/>
          <w:sz w:val="24"/>
        </w:rPr>
        <w:t>文件总数：181 个</w:t>
      </w:r>
    </w:p>
    <w:p>
      <w:pPr>
        <w:jc w:val="center"/>
      </w:pPr>
      <w:r>
        <w:rPr>
          <w:sz w:val="24"/>
        </w:rPr>
        <w:t>编制日期：2026-03-25</w:t>
      </w:r>
    </w:p>
    <w:p/>
    <w:p/>
    <w:p/>
    <w:p/>
    <w:p/>
    <w:p/>
    <w:p/>
    <w:p/>
    <w:p>
      <w:pPr>
        <w:jc w:val="center"/>
      </w:pPr>
      <w:r>
        <w:rPr>
          <w:b/>
          <w:sz w:val="20"/>
        </w:rPr>
        <w:t>版    本：A/0</w:t>
      </w:r>
    </w:p>
    <w:p>
      <w:pPr>
        <w:jc w:val="center"/>
      </w:pPr>
      <w:r>
        <w:rPr>
          <w:b/>
          <w:sz w:val="20"/>
        </w:rPr>
        <w:t>生效日期：2026-03-25</w:t>
      </w:r>
    </w:p>
    <w:p>
      <w:r>
        <w:br w:type="page"/>
      </w:r>
    </w:p>
    <w:p>
      <w:pPr>
        <w:pStyle w:val="Heading1"/>
      </w:pPr>
      <w:r>
        <w:t>目        录</w:t>
      </w:r>
    </w:p>
    <w:p>
      <w:r>
        <w:t>一、质量手册（1 个）………………………………第 2 页</w:t>
      </w:r>
    </w:p>
    <w:p>
      <w:r>
        <w:t>二、程序文件（20 个）……………………………第 3 页</w:t>
      </w:r>
    </w:p>
    <w:p>
      <w:r>
        <w:t>三、作业指导书（40 个）…………………………第 5 页</w:t>
      </w:r>
    </w:p>
    <w:p>
      <w:r>
        <w:t>四、记录表格（120 个）…………………………第 9 页</w:t>
      </w:r>
    </w:p>
    <w:p>
      <w:r>
        <w:t>五、文件汇总统计…………………………………第 15 页</w:t>
      </w:r>
    </w:p>
    <w:p>
      <w:r>
        <w:br w:type="page"/>
      </w:r>
    </w:p>
    <w:p>
      <w:pPr>
        <w:pStyle w:val="Heading1"/>
      </w:pPr>
      <w:r>
        <w:t>一、质量手册（1 个）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076"/>
        <w:gridCol w:w="2076"/>
        <w:gridCol w:w="2076"/>
        <w:gridCol w:w="2076"/>
      </w:tblGrid>
      <w:tr>
        <w:tc>
          <w:tcPr>
            <w:tcW w:type="dxa" w:w="2076"/>
          </w:tcPr>
          <w:p>
            <w:r>
              <w:rPr>
                <w:b/>
              </w:rPr>
              <w:t>编号</w:t>
            </w:r>
          </w:p>
        </w:tc>
        <w:tc>
          <w:tcPr>
            <w:tcW w:type="dxa" w:w="2076"/>
          </w:tcPr>
          <w:p>
            <w:r>
              <w:rPr>
                <w:b/>
              </w:rPr>
              <w:t>文件名称</w:t>
            </w:r>
          </w:p>
        </w:tc>
        <w:tc>
          <w:tcPr>
            <w:tcW w:type="dxa" w:w="2076"/>
          </w:tcPr>
          <w:p>
            <w:r>
              <w:rPr>
                <w:b/>
              </w:rPr>
              <w:t>版本</w:t>
            </w:r>
          </w:p>
        </w:tc>
        <w:tc>
          <w:tcPr>
            <w:tcW w:type="dxa" w:w="2076"/>
          </w:tcPr>
          <w:p>
            <w:r>
              <w:rPr>
                <w:b/>
              </w:rPr>
              <w:t>备注</w:t>
            </w:r>
          </w:p>
        </w:tc>
      </w:tr>
      <w:tr>
        <w:tc>
          <w:tcPr>
            <w:tcW w:type="dxa" w:w="2076"/>
          </w:tcPr>
          <w:p>
            <w:r>
              <w:t>QM-001</w:t>
            </w:r>
          </w:p>
        </w:tc>
        <w:tc>
          <w:tcPr>
            <w:tcW w:type="dxa" w:w="2076"/>
          </w:tcPr>
          <w:p>
            <w:r>
              <w:t>质量手册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</w:tbl>
    <w:p>
      <w:r>
        <w:br w:type="page"/>
      </w:r>
    </w:p>
    <w:p>
      <w:pPr>
        <w:pStyle w:val="Heading1"/>
      </w:pPr>
      <w:r>
        <w:t>二、程序文件（20 个）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076"/>
        <w:gridCol w:w="2076"/>
        <w:gridCol w:w="2076"/>
        <w:gridCol w:w="2076"/>
      </w:tblGrid>
      <w:tr>
        <w:tc>
          <w:tcPr>
            <w:tcW w:type="dxa" w:w="2076"/>
          </w:tcPr>
          <w:p>
            <w:r>
              <w:rPr>
                <w:b/>
              </w:rPr>
              <w:t>编号</w:t>
            </w:r>
          </w:p>
        </w:tc>
        <w:tc>
          <w:tcPr>
            <w:tcW w:type="dxa" w:w="2076"/>
          </w:tcPr>
          <w:p>
            <w:r>
              <w:rPr>
                <w:b/>
              </w:rPr>
              <w:t>文件名称</w:t>
            </w:r>
          </w:p>
        </w:tc>
        <w:tc>
          <w:tcPr>
            <w:tcW w:type="dxa" w:w="2076"/>
          </w:tcPr>
          <w:p>
            <w:r>
              <w:rPr>
                <w:b/>
              </w:rPr>
              <w:t>版本</w:t>
            </w:r>
          </w:p>
        </w:tc>
        <w:tc>
          <w:tcPr>
            <w:tcW w:type="dxa" w:w="2076"/>
          </w:tcPr>
          <w:p>
            <w:r>
              <w:rPr>
                <w:b/>
              </w:rPr>
              <w:t>备注</w:t>
            </w:r>
          </w:p>
        </w:tc>
      </w:tr>
      <w:tr>
        <w:tc>
          <w:tcPr>
            <w:tcW w:type="dxa" w:w="2076"/>
          </w:tcPr>
          <w:p>
            <w:r>
              <w:t>QP-001</w:t>
            </w:r>
          </w:p>
        </w:tc>
        <w:tc>
          <w:tcPr>
            <w:tcW w:type="dxa" w:w="2076"/>
          </w:tcPr>
          <w:p>
            <w:r>
              <w:t>文件控制程序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  <w:tr>
        <w:tc>
          <w:tcPr>
            <w:tcW w:type="dxa" w:w="2076"/>
          </w:tcPr>
          <w:p>
            <w:r>
              <w:t>QP-002</w:t>
            </w:r>
          </w:p>
        </w:tc>
        <w:tc>
          <w:tcPr>
            <w:tcW w:type="dxa" w:w="2076"/>
          </w:tcPr>
          <w:p>
            <w:r>
              <w:t>记录控制程序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  <w:tr>
        <w:tc>
          <w:tcPr>
            <w:tcW w:type="dxa" w:w="2076"/>
          </w:tcPr>
          <w:p>
            <w:r>
              <w:t>QP-003</w:t>
            </w:r>
          </w:p>
        </w:tc>
        <w:tc>
          <w:tcPr>
            <w:tcW w:type="dxa" w:w="2076"/>
          </w:tcPr>
          <w:p>
            <w:r>
              <w:t>内部审核控制程序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  <w:tr>
        <w:tc>
          <w:tcPr>
            <w:tcW w:type="dxa" w:w="2076"/>
          </w:tcPr>
          <w:p>
            <w:r>
              <w:t>QP-004</w:t>
            </w:r>
          </w:p>
        </w:tc>
        <w:tc>
          <w:tcPr>
            <w:tcW w:type="dxa" w:w="2076"/>
          </w:tcPr>
          <w:p>
            <w:r>
              <w:t>管理评审控制程序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  <w:tr>
        <w:tc>
          <w:tcPr>
            <w:tcW w:type="dxa" w:w="2076"/>
          </w:tcPr>
          <w:p>
            <w:r>
              <w:t>QP-005</w:t>
            </w:r>
          </w:p>
        </w:tc>
        <w:tc>
          <w:tcPr>
            <w:tcW w:type="dxa" w:w="2076"/>
          </w:tcPr>
          <w:p>
            <w:r>
              <w:t>纠正和预防措施控制程序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  <w:tr>
        <w:tc>
          <w:tcPr>
            <w:tcW w:type="dxa" w:w="2076"/>
          </w:tcPr>
          <w:p>
            <w:r>
              <w:t>QP-006</w:t>
            </w:r>
          </w:p>
        </w:tc>
        <w:tc>
          <w:tcPr>
            <w:tcW w:type="dxa" w:w="2076"/>
          </w:tcPr>
          <w:p>
            <w:r>
              <w:t>不合格品控制程序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  <w:tr>
        <w:tc>
          <w:tcPr>
            <w:tcW w:type="dxa" w:w="2076"/>
          </w:tcPr>
          <w:p>
            <w:r>
              <w:t>QP-007</w:t>
            </w:r>
          </w:p>
        </w:tc>
        <w:tc>
          <w:tcPr>
            <w:tcW w:type="dxa" w:w="2076"/>
          </w:tcPr>
          <w:p>
            <w:r>
              <w:t>采购控制程序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  <w:tr>
        <w:tc>
          <w:tcPr>
            <w:tcW w:type="dxa" w:w="2076"/>
          </w:tcPr>
          <w:p>
            <w:r>
              <w:t>QP-008</w:t>
            </w:r>
          </w:p>
        </w:tc>
        <w:tc>
          <w:tcPr>
            <w:tcW w:type="dxa" w:w="2076"/>
          </w:tcPr>
          <w:p>
            <w:r>
              <w:t>生产过程控制程序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  <w:tr>
        <w:tc>
          <w:tcPr>
            <w:tcW w:type="dxa" w:w="2076"/>
          </w:tcPr>
          <w:p>
            <w:r>
              <w:t>QP-009</w:t>
            </w:r>
          </w:p>
        </w:tc>
        <w:tc>
          <w:tcPr>
            <w:tcW w:type="dxa" w:w="2076"/>
          </w:tcPr>
          <w:p>
            <w:r>
              <w:t>监视和测量设备控制程序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  <w:tr>
        <w:tc>
          <w:tcPr>
            <w:tcW w:type="dxa" w:w="2076"/>
          </w:tcPr>
          <w:p>
            <w:r>
              <w:t>QP-010</w:t>
            </w:r>
          </w:p>
        </w:tc>
        <w:tc>
          <w:tcPr>
            <w:tcW w:type="dxa" w:w="2076"/>
          </w:tcPr>
          <w:p>
            <w:r>
              <w:t>人力资源控制程序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  <w:tr>
        <w:tc>
          <w:tcPr>
            <w:tcW w:type="dxa" w:w="2076"/>
          </w:tcPr>
          <w:p>
            <w:r>
              <w:t>QP-011</w:t>
            </w:r>
          </w:p>
        </w:tc>
        <w:tc>
          <w:tcPr>
            <w:tcW w:type="dxa" w:w="2076"/>
          </w:tcPr>
          <w:p>
            <w:r>
              <w:t>设计和开发控制程序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  <w:tr>
        <w:tc>
          <w:tcPr>
            <w:tcW w:type="dxa" w:w="2076"/>
          </w:tcPr>
          <w:p>
            <w:r>
              <w:t>QP-012</w:t>
            </w:r>
          </w:p>
        </w:tc>
        <w:tc>
          <w:tcPr>
            <w:tcW w:type="dxa" w:w="2076"/>
          </w:tcPr>
          <w:p>
            <w:r>
              <w:t>客户满意度测量程序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  <w:tr>
        <w:tc>
          <w:tcPr>
            <w:tcW w:type="dxa" w:w="2076"/>
          </w:tcPr>
          <w:p>
            <w:r>
              <w:t>QP-013</w:t>
            </w:r>
          </w:p>
        </w:tc>
        <w:tc>
          <w:tcPr>
            <w:tcW w:type="dxa" w:w="2076"/>
          </w:tcPr>
          <w:p>
            <w:r>
              <w:t>仓储管理控制程序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  <w:tr>
        <w:tc>
          <w:tcPr>
            <w:tcW w:type="dxa" w:w="2076"/>
          </w:tcPr>
          <w:p>
            <w:r>
              <w:t>QP-014</w:t>
            </w:r>
          </w:p>
        </w:tc>
        <w:tc>
          <w:tcPr>
            <w:tcW w:type="dxa" w:w="2076"/>
          </w:tcPr>
          <w:p>
            <w:r>
              <w:t>产品防护控制程序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  <w:tr>
        <w:tc>
          <w:tcPr>
            <w:tcW w:type="dxa" w:w="2076"/>
          </w:tcPr>
          <w:p>
            <w:r>
              <w:t>QP-015</w:t>
            </w:r>
          </w:p>
        </w:tc>
        <w:tc>
          <w:tcPr>
            <w:tcW w:type="dxa" w:w="2076"/>
          </w:tcPr>
          <w:p>
            <w:r>
              <w:t>应急准备和响应控制程序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  <w:tr>
        <w:tc>
          <w:tcPr>
            <w:tcW w:type="dxa" w:w="2076"/>
          </w:tcPr>
          <w:p>
            <w:r>
              <w:t>QP-016</w:t>
            </w:r>
          </w:p>
        </w:tc>
        <w:tc>
          <w:tcPr>
            <w:tcW w:type="dxa" w:w="2076"/>
          </w:tcPr>
          <w:p>
            <w:r>
              <w:t>设备管理控制程序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  <w:tr>
        <w:tc>
          <w:tcPr>
            <w:tcW w:type="dxa" w:w="2076"/>
          </w:tcPr>
          <w:p>
            <w:r>
              <w:t>QP-017</w:t>
            </w:r>
          </w:p>
        </w:tc>
        <w:tc>
          <w:tcPr>
            <w:tcW w:type="dxa" w:w="2076"/>
          </w:tcPr>
          <w:p>
            <w:r>
              <w:t>客户财产控制程序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  <w:tr>
        <w:tc>
          <w:tcPr>
            <w:tcW w:type="dxa" w:w="2076"/>
          </w:tcPr>
          <w:p>
            <w:r>
              <w:t>QP-018</w:t>
            </w:r>
          </w:p>
        </w:tc>
        <w:tc>
          <w:tcPr>
            <w:tcW w:type="dxa" w:w="2076"/>
          </w:tcPr>
          <w:p>
            <w:r>
              <w:t>供应商管理控制程序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  <w:tr>
        <w:tc>
          <w:tcPr>
            <w:tcW w:type="dxa" w:w="2076"/>
          </w:tcPr>
          <w:p>
            <w:r>
              <w:t>QP-019</w:t>
            </w:r>
          </w:p>
        </w:tc>
        <w:tc>
          <w:tcPr>
            <w:tcW w:type="dxa" w:w="2076"/>
          </w:tcPr>
          <w:p>
            <w:r>
              <w:t>标识和可追溯性控制程序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  <w:tr>
        <w:tc>
          <w:tcPr>
            <w:tcW w:type="dxa" w:w="2076"/>
          </w:tcPr>
          <w:p>
            <w:r>
              <w:t>QP-020</w:t>
            </w:r>
          </w:p>
        </w:tc>
        <w:tc>
          <w:tcPr>
            <w:tcW w:type="dxa" w:w="2076"/>
          </w:tcPr>
          <w:p>
            <w:r>
              <w:t>数据分析控制程序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</w:tbl>
    <w:p>
      <w:r>
        <w:br w:type="page"/>
      </w:r>
    </w:p>
    <w:p>
      <w:pPr>
        <w:pStyle w:val="Heading1"/>
      </w:pPr>
      <w:r>
        <w:t>三、作业指导书（40 个）</w:t>
      </w:r>
    </w:p>
    <w:p>
      <w:pPr>
        <w:pStyle w:val="Heading2"/>
      </w:pPr>
      <w:r>
        <w:t>3.1 质量检验类（10 个）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076"/>
        <w:gridCol w:w="2076"/>
        <w:gridCol w:w="2076"/>
        <w:gridCol w:w="2076"/>
      </w:tblGrid>
      <w:tr>
        <w:tc>
          <w:tcPr>
            <w:tcW w:type="dxa" w:w="2076"/>
          </w:tcPr>
          <w:p>
            <w:r>
              <w:rPr>
                <w:b/>
              </w:rPr>
              <w:t>编号</w:t>
            </w:r>
          </w:p>
        </w:tc>
        <w:tc>
          <w:tcPr>
            <w:tcW w:type="dxa" w:w="2076"/>
          </w:tcPr>
          <w:p>
            <w:r>
              <w:rPr>
                <w:b/>
              </w:rPr>
              <w:t>文件名称</w:t>
            </w:r>
          </w:p>
        </w:tc>
        <w:tc>
          <w:tcPr>
            <w:tcW w:type="dxa" w:w="2076"/>
          </w:tcPr>
          <w:p>
            <w:r>
              <w:rPr>
                <w:b/>
              </w:rPr>
              <w:t>版本</w:t>
            </w:r>
          </w:p>
        </w:tc>
        <w:tc>
          <w:tcPr>
            <w:tcW w:type="dxa" w:w="2076"/>
          </w:tcPr>
          <w:p>
            <w:r>
              <w:rPr>
                <w:b/>
              </w:rPr>
              <w:t>备注</w:t>
            </w:r>
          </w:p>
        </w:tc>
      </w:tr>
      <w:tr>
        <w:tc>
          <w:tcPr>
            <w:tcW w:type="dxa" w:w="2076"/>
          </w:tcPr>
          <w:p>
            <w:r>
              <w:t>WI-QC-001</w:t>
            </w:r>
          </w:p>
        </w:tc>
        <w:tc>
          <w:tcPr>
            <w:tcW w:type="dxa" w:w="2076"/>
          </w:tcPr>
          <w:p>
            <w:r>
              <w:t>进货检验作业指导书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  <w:tr>
        <w:tc>
          <w:tcPr>
            <w:tcW w:type="dxa" w:w="2076"/>
          </w:tcPr>
          <w:p>
            <w:r>
              <w:t>WI-QC-002</w:t>
            </w:r>
          </w:p>
        </w:tc>
        <w:tc>
          <w:tcPr>
            <w:tcW w:type="dxa" w:w="2076"/>
          </w:tcPr>
          <w:p>
            <w:r>
              <w:t>过程检验作业指导书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  <w:tr>
        <w:tc>
          <w:tcPr>
            <w:tcW w:type="dxa" w:w="2076"/>
          </w:tcPr>
          <w:p>
            <w:r>
              <w:t>WI-QC-003</w:t>
            </w:r>
          </w:p>
        </w:tc>
        <w:tc>
          <w:tcPr>
            <w:tcW w:type="dxa" w:w="2076"/>
          </w:tcPr>
          <w:p>
            <w:r>
              <w:t>最终检验作业指导书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  <w:tr>
        <w:tc>
          <w:tcPr>
            <w:tcW w:type="dxa" w:w="2076"/>
          </w:tcPr>
          <w:p>
            <w:r>
              <w:t>WI-QC-004</w:t>
            </w:r>
          </w:p>
        </w:tc>
        <w:tc>
          <w:tcPr>
            <w:tcW w:type="dxa" w:w="2076"/>
          </w:tcPr>
          <w:p>
            <w:r>
              <w:t>不合格品评审作业指导书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  <w:tr>
        <w:tc>
          <w:tcPr>
            <w:tcW w:type="dxa" w:w="2076"/>
          </w:tcPr>
          <w:p>
            <w:r>
              <w:t>WI-QC-005</w:t>
            </w:r>
          </w:p>
        </w:tc>
        <w:tc>
          <w:tcPr>
            <w:tcW w:type="dxa" w:w="2076"/>
          </w:tcPr>
          <w:p>
            <w:r>
              <w:t>量具使用作业指导书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  <w:tr>
        <w:tc>
          <w:tcPr>
            <w:tcW w:type="dxa" w:w="2076"/>
          </w:tcPr>
          <w:p>
            <w:r>
              <w:t>WI-QC-006</w:t>
            </w:r>
          </w:p>
        </w:tc>
        <w:tc>
          <w:tcPr>
            <w:tcW w:type="dxa" w:w="2076"/>
          </w:tcPr>
          <w:p>
            <w:r>
              <w:t>实验室测试作业指导书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  <w:tr>
        <w:tc>
          <w:tcPr>
            <w:tcW w:type="dxa" w:w="2076"/>
          </w:tcPr>
          <w:p>
            <w:r>
              <w:t>WI-QC-007</w:t>
            </w:r>
          </w:p>
        </w:tc>
        <w:tc>
          <w:tcPr>
            <w:tcW w:type="dxa" w:w="2076"/>
          </w:tcPr>
          <w:p>
            <w:r>
              <w:t>首件检验作业指导书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  <w:tr>
        <w:tc>
          <w:tcPr>
            <w:tcW w:type="dxa" w:w="2076"/>
          </w:tcPr>
          <w:p>
            <w:r>
              <w:t>WI-QC-008</w:t>
            </w:r>
          </w:p>
        </w:tc>
        <w:tc>
          <w:tcPr>
            <w:tcW w:type="dxa" w:w="2076"/>
          </w:tcPr>
          <w:p>
            <w:r>
              <w:t>巡检作业指导书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  <w:tr>
        <w:tc>
          <w:tcPr>
            <w:tcW w:type="dxa" w:w="2076"/>
          </w:tcPr>
          <w:p>
            <w:r>
              <w:t>WI-QC-009</w:t>
            </w:r>
          </w:p>
        </w:tc>
        <w:tc>
          <w:tcPr>
            <w:tcW w:type="dxa" w:w="2076"/>
          </w:tcPr>
          <w:p>
            <w:r>
              <w:t>出货检验作业指导书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  <w:tr>
        <w:tc>
          <w:tcPr>
            <w:tcW w:type="dxa" w:w="2076"/>
          </w:tcPr>
          <w:p>
            <w:r>
              <w:t>WI-QC-010</w:t>
            </w:r>
          </w:p>
        </w:tc>
        <w:tc>
          <w:tcPr>
            <w:tcW w:type="dxa" w:w="2076"/>
          </w:tcPr>
          <w:p>
            <w:r>
              <w:t>客户投诉处理作业指导书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</w:tbl>
    <w:p>
      <w:pPr>
        <w:pStyle w:val="Heading2"/>
      </w:pPr>
      <w:r>
        <w:t>3.2 生产操作类（10 个）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076"/>
        <w:gridCol w:w="2076"/>
        <w:gridCol w:w="2076"/>
        <w:gridCol w:w="2076"/>
      </w:tblGrid>
      <w:tr>
        <w:tc>
          <w:tcPr>
            <w:tcW w:type="dxa" w:w="2076"/>
          </w:tcPr>
          <w:p>
            <w:r>
              <w:rPr>
                <w:b/>
              </w:rPr>
              <w:t>编号</w:t>
            </w:r>
          </w:p>
        </w:tc>
        <w:tc>
          <w:tcPr>
            <w:tcW w:type="dxa" w:w="2076"/>
          </w:tcPr>
          <w:p>
            <w:r>
              <w:rPr>
                <w:b/>
              </w:rPr>
              <w:t>文件名称</w:t>
            </w:r>
          </w:p>
        </w:tc>
        <w:tc>
          <w:tcPr>
            <w:tcW w:type="dxa" w:w="2076"/>
          </w:tcPr>
          <w:p>
            <w:r>
              <w:rPr>
                <w:b/>
              </w:rPr>
              <w:t>版本</w:t>
            </w:r>
          </w:p>
        </w:tc>
        <w:tc>
          <w:tcPr>
            <w:tcW w:type="dxa" w:w="2076"/>
          </w:tcPr>
          <w:p>
            <w:r>
              <w:rPr>
                <w:b/>
              </w:rPr>
              <w:t>备注</w:t>
            </w:r>
          </w:p>
        </w:tc>
      </w:tr>
      <w:tr>
        <w:tc>
          <w:tcPr>
            <w:tcW w:type="dxa" w:w="2076"/>
          </w:tcPr>
          <w:p>
            <w:r>
              <w:t>WI-PR-001</w:t>
            </w:r>
          </w:p>
        </w:tc>
        <w:tc>
          <w:tcPr>
            <w:tcW w:type="dxa" w:w="2076"/>
          </w:tcPr>
          <w:p>
            <w:r>
              <w:t>注塑工序作业指导书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  <w:tr>
        <w:tc>
          <w:tcPr>
            <w:tcW w:type="dxa" w:w="2076"/>
          </w:tcPr>
          <w:p>
            <w:r>
              <w:t>WI-PR-002</w:t>
            </w:r>
          </w:p>
        </w:tc>
        <w:tc>
          <w:tcPr>
            <w:tcW w:type="dxa" w:w="2076"/>
          </w:tcPr>
          <w:p>
            <w:r>
              <w:t>装配工序作业指导书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  <w:tr>
        <w:tc>
          <w:tcPr>
            <w:tcW w:type="dxa" w:w="2076"/>
          </w:tcPr>
          <w:p>
            <w:r>
              <w:t>WI-PR-003</w:t>
            </w:r>
          </w:p>
        </w:tc>
        <w:tc>
          <w:tcPr>
            <w:tcW w:type="dxa" w:w="2076"/>
          </w:tcPr>
          <w:p>
            <w:r>
              <w:t>包装工序作业指导书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  <w:tr>
        <w:tc>
          <w:tcPr>
            <w:tcW w:type="dxa" w:w="2076"/>
          </w:tcPr>
          <w:p>
            <w:r>
              <w:t>WI-PR-004</w:t>
            </w:r>
          </w:p>
        </w:tc>
        <w:tc>
          <w:tcPr>
            <w:tcW w:type="dxa" w:w="2076"/>
          </w:tcPr>
          <w:p>
            <w:r>
              <w:t>机加工工序作业指导书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  <w:tr>
        <w:tc>
          <w:tcPr>
            <w:tcW w:type="dxa" w:w="2076"/>
          </w:tcPr>
          <w:p>
            <w:r>
              <w:t>WI-PR-005</w:t>
            </w:r>
          </w:p>
        </w:tc>
        <w:tc>
          <w:tcPr>
            <w:tcW w:type="dxa" w:w="2076"/>
          </w:tcPr>
          <w:p>
            <w:r>
              <w:t>焊接工序作业指导书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  <w:tr>
        <w:tc>
          <w:tcPr>
            <w:tcW w:type="dxa" w:w="2076"/>
          </w:tcPr>
          <w:p>
            <w:r>
              <w:t>WI-PR-006</w:t>
            </w:r>
          </w:p>
        </w:tc>
        <w:tc>
          <w:tcPr>
            <w:tcW w:type="dxa" w:w="2076"/>
          </w:tcPr>
          <w:p>
            <w:r>
              <w:t>冲压工序作业指导书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  <w:tr>
        <w:tc>
          <w:tcPr>
            <w:tcW w:type="dxa" w:w="2076"/>
          </w:tcPr>
          <w:p>
            <w:r>
              <w:t>WI-PR-007</w:t>
            </w:r>
          </w:p>
        </w:tc>
        <w:tc>
          <w:tcPr>
            <w:tcW w:type="dxa" w:w="2076"/>
          </w:tcPr>
          <w:p>
            <w:r>
              <w:t>表面处理工序作业指导书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  <w:tr>
        <w:tc>
          <w:tcPr>
            <w:tcW w:type="dxa" w:w="2076"/>
          </w:tcPr>
          <w:p>
            <w:r>
              <w:t>WI-PR-008</w:t>
            </w:r>
          </w:p>
        </w:tc>
        <w:tc>
          <w:tcPr>
            <w:tcW w:type="dxa" w:w="2076"/>
          </w:tcPr>
          <w:p>
            <w:r>
              <w:t>热处理工序作业指导书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  <w:tr>
        <w:tc>
          <w:tcPr>
            <w:tcW w:type="dxa" w:w="2076"/>
          </w:tcPr>
          <w:p>
            <w:r>
              <w:t>WI-PR-009</w:t>
            </w:r>
          </w:p>
        </w:tc>
        <w:tc>
          <w:tcPr>
            <w:tcW w:type="dxa" w:w="2076"/>
          </w:tcPr>
          <w:p>
            <w:r>
              <w:t>设备操作通用作业指导书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  <w:tr>
        <w:tc>
          <w:tcPr>
            <w:tcW w:type="dxa" w:w="2076"/>
          </w:tcPr>
          <w:p>
            <w:r>
              <w:t>WI-PR-010</w:t>
            </w:r>
          </w:p>
        </w:tc>
        <w:tc>
          <w:tcPr>
            <w:tcW w:type="dxa" w:w="2076"/>
          </w:tcPr>
          <w:p>
            <w:r>
              <w:t>工装更换作业指导书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</w:tbl>
    <w:p>
      <w:pPr>
        <w:pStyle w:val="Heading2"/>
      </w:pPr>
      <w:r>
        <w:t>3.3 设备管理类（5 个）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076"/>
        <w:gridCol w:w="2076"/>
        <w:gridCol w:w="2076"/>
        <w:gridCol w:w="2076"/>
      </w:tblGrid>
      <w:tr>
        <w:tc>
          <w:tcPr>
            <w:tcW w:type="dxa" w:w="2076"/>
          </w:tcPr>
          <w:p>
            <w:r>
              <w:rPr>
                <w:b/>
              </w:rPr>
              <w:t>编号</w:t>
            </w:r>
          </w:p>
        </w:tc>
        <w:tc>
          <w:tcPr>
            <w:tcW w:type="dxa" w:w="2076"/>
          </w:tcPr>
          <w:p>
            <w:r>
              <w:rPr>
                <w:b/>
              </w:rPr>
              <w:t>文件名称</w:t>
            </w:r>
          </w:p>
        </w:tc>
        <w:tc>
          <w:tcPr>
            <w:tcW w:type="dxa" w:w="2076"/>
          </w:tcPr>
          <w:p>
            <w:r>
              <w:rPr>
                <w:b/>
              </w:rPr>
              <w:t>版本</w:t>
            </w:r>
          </w:p>
        </w:tc>
        <w:tc>
          <w:tcPr>
            <w:tcW w:type="dxa" w:w="2076"/>
          </w:tcPr>
          <w:p>
            <w:r>
              <w:rPr>
                <w:b/>
              </w:rPr>
              <w:t>备注</w:t>
            </w:r>
          </w:p>
        </w:tc>
      </w:tr>
      <w:tr>
        <w:tc>
          <w:tcPr>
            <w:tcW w:type="dxa" w:w="2076"/>
          </w:tcPr>
          <w:p>
            <w:r>
              <w:t>WI-ED-001</w:t>
            </w:r>
          </w:p>
        </w:tc>
        <w:tc>
          <w:tcPr>
            <w:tcW w:type="dxa" w:w="2076"/>
          </w:tcPr>
          <w:p>
            <w:r>
              <w:t>设备日常点检作业指导书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  <w:tr>
        <w:tc>
          <w:tcPr>
            <w:tcW w:type="dxa" w:w="2076"/>
          </w:tcPr>
          <w:p>
            <w:r>
              <w:t>WI-ED-002</w:t>
            </w:r>
          </w:p>
        </w:tc>
        <w:tc>
          <w:tcPr>
            <w:tcW w:type="dxa" w:w="2076"/>
          </w:tcPr>
          <w:p>
            <w:r>
              <w:t>设备保养作业指导书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  <w:tr>
        <w:tc>
          <w:tcPr>
            <w:tcW w:type="dxa" w:w="2076"/>
          </w:tcPr>
          <w:p>
            <w:r>
              <w:t>WI-ED-003</w:t>
            </w:r>
          </w:p>
        </w:tc>
        <w:tc>
          <w:tcPr>
            <w:tcW w:type="dxa" w:w="2076"/>
          </w:tcPr>
          <w:p>
            <w:r>
              <w:t>设备维修作业指导书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  <w:tr>
        <w:tc>
          <w:tcPr>
            <w:tcW w:type="dxa" w:w="2076"/>
          </w:tcPr>
          <w:p>
            <w:r>
              <w:t>WI-ED-004</w:t>
            </w:r>
          </w:p>
        </w:tc>
        <w:tc>
          <w:tcPr>
            <w:tcW w:type="dxa" w:w="2076"/>
          </w:tcPr>
          <w:p>
            <w:r>
              <w:t>模具管理作业指导书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  <w:tr>
        <w:tc>
          <w:tcPr>
            <w:tcW w:type="dxa" w:w="2076"/>
          </w:tcPr>
          <w:p>
            <w:r>
              <w:t>WI-ED-005</w:t>
            </w:r>
          </w:p>
        </w:tc>
        <w:tc>
          <w:tcPr>
            <w:tcW w:type="dxa" w:w="2076"/>
          </w:tcPr>
          <w:p>
            <w:r>
              <w:t>计量器具管理作业指导书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</w:tbl>
    <w:p>
      <w:pPr>
        <w:pStyle w:val="Heading2"/>
      </w:pPr>
      <w:r>
        <w:t>3.4 仓储物流类（5 个）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076"/>
        <w:gridCol w:w="2076"/>
        <w:gridCol w:w="2076"/>
        <w:gridCol w:w="2076"/>
      </w:tblGrid>
      <w:tr>
        <w:tc>
          <w:tcPr>
            <w:tcW w:type="dxa" w:w="2076"/>
          </w:tcPr>
          <w:p>
            <w:r>
              <w:rPr>
                <w:b/>
              </w:rPr>
              <w:t>编号</w:t>
            </w:r>
          </w:p>
        </w:tc>
        <w:tc>
          <w:tcPr>
            <w:tcW w:type="dxa" w:w="2076"/>
          </w:tcPr>
          <w:p>
            <w:r>
              <w:rPr>
                <w:b/>
              </w:rPr>
              <w:t>文件名称</w:t>
            </w:r>
          </w:p>
        </w:tc>
        <w:tc>
          <w:tcPr>
            <w:tcW w:type="dxa" w:w="2076"/>
          </w:tcPr>
          <w:p>
            <w:r>
              <w:rPr>
                <w:b/>
              </w:rPr>
              <w:t>版本</w:t>
            </w:r>
          </w:p>
        </w:tc>
        <w:tc>
          <w:tcPr>
            <w:tcW w:type="dxa" w:w="2076"/>
          </w:tcPr>
          <w:p>
            <w:r>
              <w:rPr>
                <w:b/>
              </w:rPr>
              <w:t>备注</w:t>
            </w:r>
          </w:p>
        </w:tc>
      </w:tr>
      <w:tr>
        <w:tc>
          <w:tcPr>
            <w:tcW w:type="dxa" w:w="2076"/>
          </w:tcPr>
          <w:p>
            <w:r>
              <w:t>WI-WH-001</w:t>
            </w:r>
          </w:p>
        </w:tc>
        <w:tc>
          <w:tcPr>
            <w:tcW w:type="dxa" w:w="2076"/>
          </w:tcPr>
          <w:p>
            <w:r>
              <w:t>原材料入库作业指导书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  <w:tr>
        <w:tc>
          <w:tcPr>
            <w:tcW w:type="dxa" w:w="2076"/>
          </w:tcPr>
          <w:p>
            <w:r>
              <w:t>WI-WH-002</w:t>
            </w:r>
          </w:p>
        </w:tc>
        <w:tc>
          <w:tcPr>
            <w:tcW w:type="dxa" w:w="2076"/>
          </w:tcPr>
          <w:p>
            <w:r>
              <w:t>成品出库作业指导书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  <w:tr>
        <w:tc>
          <w:tcPr>
            <w:tcW w:type="dxa" w:w="2076"/>
          </w:tcPr>
          <w:p>
            <w:r>
              <w:t>WI-WH-003</w:t>
            </w:r>
          </w:p>
        </w:tc>
        <w:tc>
          <w:tcPr>
            <w:tcW w:type="dxa" w:w="2076"/>
          </w:tcPr>
          <w:p>
            <w:r>
              <w:t>库存盘点作业指导书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  <w:tr>
        <w:tc>
          <w:tcPr>
            <w:tcW w:type="dxa" w:w="2076"/>
          </w:tcPr>
          <w:p>
            <w:r>
              <w:t>WI-WH-004</w:t>
            </w:r>
          </w:p>
        </w:tc>
        <w:tc>
          <w:tcPr>
            <w:tcW w:type="dxa" w:w="2076"/>
          </w:tcPr>
          <w:p>
            <w:r>
              <w:t>物料搬运作业指导书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  <w:tr>
        <w:tc>
          <w:tcPr>
            <w:tcW w:type="dxa" w:w="2076"/>
          </w:tcPr>
          <w:p>
            <w:r>
              <w:t>WI-WH-005</w:t>
            </w:r>
          </w:p>
        </w:tc>
        <w:tc>
          <w:tcPr>
            <w:tcW w:type="dxa" w:w="2076"/>
          </w:tcPr>
          <w:p>
            <w:r>
              <w:t>先进先出管理作业指导书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</w:tbl>
    <w:p>
      <w:pPr>
        <w:pStyle w:val="Heading2"/>
      </w:pPr>
      <w:r>
        <w:t>3.5 技术工艺类（5 个）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076"/>
        <w:gridCol w:w="2076"/>
        <w:gridCol w:w="2076"/>
        <w:gridCol w:w="2076"/>
      </w:tblGrid>
      <w:tr>
        <w:tc>
          <w:tcPr>
            <w:tcW w:type="dxa" w:w="2076"/>
          </w:tcPr>
          <w:p>
            <w:r>
              <w:rPr>
                <w:b/>
              </w:rPr>
              <w:t>编号</w:t>
            </w:r>
          </w:p>
        </w:tc>
        <w:tc>
          <w:tcPr>
            <w:tcW w:type="dxa" w:w="2076"/>
          </w:tcPr>
          <w:p>
            <w:r>
              <w:rPr>
                <w:b/>
              </w:rPr>
              <w:t>文件名称</w:t>
            </w:r>
          </w:p>
        </w:tc>
        <w:tc>
          <w:tcPr>
            <w:tcW w:type="dxa" w:w="2076"/>
          </w:tcPr>
          <w:p>
            <w:r>
              <w:rPr>
                <w:b/>
              </w:rPr>
              <w:t>版本</w:t>
            </w:r>
          </w:p>
        </w:tc>
        <w:tc>
          <w:tcPr>
            <w:tcW w:type="dxa" w:w="2076"/>
          </w:tcPr>
          <w:p>
            <w:r>
              <w:rPr>
                <w:b/>
              </w:rPr>
              <w:t>备注</w:t>
            </w:r>
          </w:p>
        </w:tc>
      </w:tr>
      <w:tr>
        <w:tc>
          <w:tcPr>
            <w:tcW w:type="dxa" w:w="2076"/>
          </w:tcPr>
          <w:p>
            <w:r>
              <w:t>WI-TE-001</w:t>
            </w:r>
          </w:p>
        </w:tc>
        <w:tc>
          <w:tcPr>
            <w:tcW w:type="dxa" w:w="2076"/>
          </w:tcPr>
          <w:p>
            <w:r>
              <w:t>工艺文件编制作业指导书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  <w:tr>
        <w:tc>
          <w:tcPr>
            <w:tcW w:type="dxa" w:w="2076"/>
          </w:tcPr>
          <w:p>
            <w:r>
              <w:t>WI-TE-002</w:t>
            </w:r>
          </w:p>
        </w:tc>
        <w:tc>
          <w:tcPr>
            <w:tcW w:type="dxa" w:w="2076"/>
          </w:tcPr>
          <w:p>
            <w:r>
              <w:t>图纸管理作业指导书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  <w:tr>
        <w:tc>
          <w:tcPr>
            <w:tcW w:type="dxa" w:w="2076"/>
          </w:tcPr>
          <w:p>
            <w:r>
              <w:t>WI-TE-003</w:t>
            </w:r>
          </w:p>
        </w:tc>
        <w:tc>
          <w:tcPr>
            <w:tcW w:type="dxa" w:w="2076"/>
          </w:tcPr>
          <w:p>
            <w:r>
              <w:t>样品管理作业指导书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  <w:tr>
        <w:tc>
          <w:tcPr>
            <w:tcW w:type="dxa" w:w="2076"/>
          </w:tcPr>
          <w:p>
            <w:r>
              <w:t>WI-TE-004</w:t>
            </w:r>
          </w:p>
        </w:tc>
        <w:tc>
          <w:tcPr>
            <w:tcW w:type="dxa" w:w="2076"/>
          </w:tcPr>
          <w:p>
            <w:r>
              <w:t>BOM 管理作业指导书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  <w:tr>
        <w:tc>
          <w:tcPr>
            <w:tcW w:type="dxa" w:w="2076"/>
          </w:tcPr>
          <w:p>
            <w:r>
              <w:t>WI-TE-005</w:t>
            </w:r>
          </w:p>
        </w:tc>
        <w:tc>
          <w:tcPr>
            <w:tcW w:type="dxa" w:w="2076"/>
          </w:tcPr>
          <w:p>
            <w:r>
              <w:t>技术变更管理作业指导书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</w:tbl>
    <w:p>
      <w:pPr>
        <w:pStyle w:val="Heading2"/>
      </w:pPr>
      <w:r>
        <w:t>3.6 综合管理类（5 个）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076"/>
        <w:gridCol w:w="2076"/>
        <w:gridCol w:w="2076"/>
        <w:gridCol w:w="2076"/>
      </w:tblGrid>
      <w:tr>
        <w:tc>
          <w:tcPr>
            <w:tcW w:type="dxa" w:w="2076"/>
          </w:tcPr>
          <w:p>
            <w:r>
              <w:rPr>
                <w:b/>
              </w:rPr>
              <w:t>编号</w:t>
            </w:r>
          </w:p>
        </w:tc>
        <w:tc>
          <w:tcPr>
            <w:tcW w:type="dxa" w:w="2076"/>
          </w:tcPr>
          <w:p>
            <w:r>
              <w:rPr>
                <w:b/>
              </w:rPr>
              <w:t>文件名称</w:t>
            </w:r>
          </w:p>
        </w:tc>
        <w:tc>
          <w:tcPr>
            <w:tcW w:type="dxa" w:w="2076"/>
          </w:tcPr>
          <w:p>
            <w:r>
              <w:rPr>
                <w:b/>
              </w:rPr>
              <w:t>版本</w:t>
            </w:r>
          </w:p>
        </w:tc>
        <w:tc>
          <w:tcPr>
            <w:tcW w:type="dxa" w:w="2076"/>
          </w:tcPr>
          <w:p>
            <w:r>
              <w:rPr>
                <w:b/>
              </w:rPr>
              <w:t>备注</w:t>
            </w:r>
          </w:p>
        </w:tc>
      </w:tr>
      <w:tr>
        <w:tc>
          <w:tcPr>
            <w:tcW w:type="dxa" w:w="2076"/>
          </w:tcPr>
          <w:p>
            <w:r>
              <w:t>WI-AD-001</w:t>
            </w:r>
          </w:p>
        </w:tc>
        <w:tc>
          <w:tcPr>
            <w:tcW w:type="dxa" w:w="2076"/>
          </w:tcPr>
          <w:p>
            <w:r>
              <w:t>文件收发管理作业指导书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  <w:tr>
        <w:tc>
          <w:tcPr>
            <w:tcW w:type="dxa" w:w="2076"/>
          </w:tcPr>
          <w:p>
            <w:r>
              <w:t>WI-AD-002</w:t>
            </w:r>
          </w:p>
        </w:tc>
        <w:tc>
          <w:tcPr>
            <w:tcW w:type="dxa" w:w="2076"/>
          </w:tcPr>
          <w:p>
            <w:r>
              <w:t>记录填写规范作业指导书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  <w:tr>
        <w:tc>
          <w:tcPr>
            <w:tcW w:type="dxa" w:w="2076"/>
          </w:tcPr>
          <w:p>
            <w:r>
              <w:t>WI-AD-003</w:t>
            </w:r>
          </w:p>
        </w:tc>
        <w:tc>
          <w:tcPr>
            <w:tcW w:type="dxa" w:w="2076"/>
          </w:tcPr>
          <w:p>
            <w:r>
              <w:t>培训实施作业指导书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  <w:tr>
        <w:tc>
          <w:tcPr>
            <w:tcW w:type="dxa" w:w="2076"/>
          </w:tcPr>
          <w:p>
            <w:r>
              <w:t>WI-AD-004</w:t>
            </w:r>
          </w:p>
        </w:tc>
        <w:tc>
          <w:tcPr>
            <w:tcW w:type="dxa" w:w="2076"/>
          </w:tcPr>
          <w:p>
            <w:r>
              <w:t>内部审核实施作业指导书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  <w:tr>
        <w:tc>
          <w:tcPr>
            <w:tcW w:type="dxa" w:w="2076"/>
          </w:tcPr>
          <w:p>
            <w:r>
              <w:t>WI-AD-005</w:t>
            </w:r>
          </w:p>
        </w:tc>
        <w:tc>
          <w:tcPr>
            <w:tcW w:type="dxa" w:w="2076"/>
          </w:tcPr>
          <w:p>
            <w:r>
              <w:t>管理评审实施作业指导书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</w:tbl>
    <w:p>
      <w:r>
        <w:br w:type="page"/>
      </w:r>
    </w:p>
    <w:p>
      <w:pPr>
        <w:pStyle w:val="Heading1"/>
      </w:pPr>
      <w:r>
        <w:t>四、记录表格（120 个）</w:t>
      </w:r>
    </w:p>
    <w:p>
      <w:pPr>
        <w:pStyle w:val="Heading2"/>
      </w:pPr>
      <w:r>
        <w:t>4.1 FM-001~020（文件记录/内审/管评/纠正预防/不合格品）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076"/>
        <w:gridCol w:w="2076"/>
        <w:gridCol w:w="2076"/>
        <w:gridCol w:w="2076"/>
      </w:tblGrid>
      <w:tr>
        <w:tc>
          <w:tcPr>
            <w:tcW w:type="dxa" w:w="2076"/>
          </w:tcPr>
          <w:p>
            <w:r>
              <w:rPr>
                <w:b/>
              </w:rPr>
              <w:t>编号</w:t>
            </w:r>
          </w:p>
        </w:tc>
        <w:tc>
          <w:tcPr>
            <w:tcW w:type="dxa" w:w="2076"/>
          </w:tcPr>
          <w:p>
            <w:r>
              <w:rPr>
                <w:b/>
              </w:rPr>
              <w:t>文件名称</w:t>
            </w:r>
          </w:p>
        </w:tc>
        <w:tc>
          <w:tcPr>
            <w:tcW w:type="dxa" w:w="2076"/>
          </w:tcPr>
          <w:p>
            <w:r>
              <w:rPr>
                <w:b/>
              </w:rPr>
              <w:t>版本</w:t>
            </w:r>
          </w:p>
        </w:tc>
        <w:tc>
          <w:tcPr>
            <w:tcW w:type="dxa" w:w="2076"/>
          </w:tcPr>
          <w:p>
            <w:r>
              <w:rPr>
                <w:b/>
              </w:rPr>
              <w:t>备注</w:t>
            </w:r>
          </w:p>
        </w:tc>
      </w:tr>
      <w:tr>
        <w:tc>
          <w:tcPr>
            <w:tcW w:type="dxa" w:w="2076"/>
          </w:tcPr>
          <w:p>
            <w:r>
              <w:t>FM-001</w:t>
            </w:r>
          </w:p>
        </w:tc>
        <w:tc>
          <w:tcPr>
            <w:tcW w:type="dxa" w:w="2076"/>
          </w:tcPr>
          <w:p>
            <w:r>
              <w:t>文件发放/回收记录表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  <w:tr>
        <w:tc>
          <w:tcPr>
            <w:tcW w:type="dxa" w:w="2076"/>
          </w:tcPr>
          <w:p>
            <w:r>
              <w:t>FM-002</w:t>
            </w:r>
          </w:p>
        </w:tc>
        <w:tc>
          <w:tcPr>
            <w:tcW w:type="dxa" w:w="2076"/>
          </w:tcPr>
          <w:p>
            <w:r>
              <w:t>文件变更申请表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  <w:tr>
        <w:tc>
          <w:tcPr>
            <w:tcW w:type="dxa" w:w="2076"/>
          </w:tcPr>
          <w:p>
            <w:r>
              <w:t>FM-003</w:t>
            </w:r>
          </w:p>
        </w:tc>
        <w:tc>
          <w:tcPr>
            <w:tcW w:type="dxa" w:w="2076"/>
          </w:tcPr>
          <w:p>
            <w:r>
              <w:t>外来文件清单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  <w:tr>
        <w:tc>
          <w:tcPr>
            <w:tcW w:type="dxa" w:w="2076"/>
          </w:tcPr>
          <w:p>
            <w:r>
              <w:t>FM-004</w:t>
            </w:r>
          </w:p>
        </w:tc>
        <w:tc>
          <w:tcPr>
            <w:tcW w:type="dxa" w:w="2076"/>
          </w:tcPr>
          <w:p>
            <w:r>
              <w:t>文件销毁记录表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  <w:tr>
        <w:tc>
          <w:tcPr>
            <w:tcW w:type="dxa" w:w="2076"/>
          </w:tcPr>
          <w:p>
            <w:r>
              <w:t>FM-005</w:t>
            </w:r>
          </w:p>
        </w:tc>
        <w:tc>
          <w:tcPr>
            <w:tcW w:type="dxa" w:w="2076"/>
          </w:tcPr>
          <w:p>
            <w:r>
              <w:t>文件借阅记录表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  <w:tr>
        <w:tc>
          <w:tcPr>
            <w:tcW w:type="dxa" w:w="2076"/>
          </w:tcPr>
          <w:p>
            <w:r>
              <w:t>FM-006</w:t>
            </w:r>
          </w:p>
        </w:tc>
        <w:tc>
          <w:tcPr>
            <w:tcW w:type="dxa" w:w="2076"/>
          </w:tcPr>
          <w:p>
            <w:r>
              <w:t>文件评审记录表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  <w:tr>
        <w:tc>
          <w:tcPr>
            <w:tcW w:type="dxa" w:w="2076"/>
          </w:tcPr>
          <w:p>
            <w:r>
              <w:t>FM-007</w:t>
            </w:r>
          </w:p>
        </w:tc>
        <w:tc>
          <w:tcPr>
            <w:tcW w:type="dxa" w:w="2076"/>
          </w:tcPr>
          <w:p>
            <w:r>
              <w:t>质量记录总清单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  <w:tr>
        <w:tc>
          <w:tcPr>
            <w:tcW w:type="dxa" w:w="2076"/>
          </w:tcPr>
          <w:p>
            <w:r>
              <w:t>FM-008</w:t>
            </w:r>
          </w:p>
        </w:tc>
        <w:tc>
          <w:tcPr>
            <w:tcW w:type="dxa" w:w="2076"/>
          </w:tcPr>
          <w:p>
            <w:r>
              <w:t>记录归档清单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  <w:tr>
        <w:tc>
          <w:tcPr>
            <w:tcW w:type="dxa" w:w="2076"/>
          </w:tcPr>
          <w:p>
            <w:r>
              <w:t>FM-009</w:t>
            </w:r>
          </w:p>
        </w:tc>
        <w:tc>
          <w:tcPr>
            <w:tcW w:type="dxa" w:w="2076"/>
          </w:tcPr>
          <w:p>
            <w:r>
              <w:t>记录借阅登记表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  <w:tr>
        <w:tc>
          <w:tcPr>
            <w:tcW w:type="dxa" w:w="2076"/>
          </w:tcPr>
          <w:p>
            <w:r>
              <w:t>FM-010</w:t>
            </w:r>
          </w:p>
        </w:tc>
        <w:tc>
          <w:tcPr>
            <w:tcW w:type="dxa" w:w="2076"/>
          </w:tcPr>
          <w:p>
            <w:r>
              <w:t>到期记录清单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  <w:tr>
        <w:tc>
          <w:tcPr>
            <w:tcW w:type="dxa" w:w="2076"/>
          </w:tcPr>
          <w:p>
            <w:r>
              <w:t>FM-011</w:t>
            </w:r>
          </w:p>
        </w:tc>
        <w:tc>
          <w:tcPr>
            <w:tcW w:type="dxa" w:w="2076"/>
          </w:tcPr>
          <w:p>
            <w:r>
              <w:t>记录销毁记录表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  <w:tr>
        <w:tc>
          <w:tcPr>
            <w:tcW w:type="dxa" w:w="2076"/>
          </w:tcPr>
          <w:p>
            <w:r>
              <w:t>FM-012</w:t>
            </w:r>
          </w:p>
        </w:tc>
        <w:tc>
          <w:tcPr>
            <w:tcW w:type="dxa" w:w="2076"/>
          </w:tcPr>
          <w:p>
            <w:r>
              <w:t>年度内部审核计划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  <w:tr>
        <w:tc>
          <w:tcPr>
            <w:tcW w:type="dxa" w:w="2076"/>
          </w:tcPr>
          <w:p>
            <w:r>
              <w:t>FM-013</w:t>
            </w:r>
          </w:p>
        </w:tc>
        <w:tc>
          <w:tcPr>
            <w:tcW w:type="dxa" w:w="2076"/>
          </w:tcPr>
          <w:p>
            <w:r>
              <w:t>审核实施计划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  <w:tr>
        <w:tc>
          <w:tcPr>
            <w:tcW w:type="dxa" w:w="2076"/>
          </w:tcPr>
          <w:p>
            <w:r>
              <w:t>FM-014</w:t>
            </w:r>
          </w:p>
        </w:tc>
        <w:tc>
          <w:tcPr>
            <w:tcW w:type="dxa" w:w="2076"/>
          </w:tcPr>
          <w:p>
            <w:r>
              <w:t>审核检查表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  <w:tr>
        <w:tc>
          <w:tcPr>
            <w:tcW w:type="dxa" w:w="2076"/>
          </w:tcPr>
          <w:p>
            <w:r>
              <w:t>FM-015</w:t>
            </w:r>
          </w:p>
        </w:tc>
        <w:tc>
          <w:tcPr>
            <w:tcW w:type="dxa" w:w="2076"/>
          </w:tcPr>
          <w:p>
            <w:r>
              <w:t>不符合报告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  <w:tr>
        <w:tc>
          <w:tcPr>
            <w:tcW w:type="dxa" w:w="2076"/>
          </w:tcPr>
          <w:p>
            <w:r>
              <w:t>FM-016</w:t>
            </w:r>
          </w:p>
        </w:tc>
        <w:tc>
          <w:tcPr>
            <w:tcW w:type="dxa" w:w="2076"/>
          </w:tcPr>
          <w:p>
            <w:r>
              <w:t>首末次会议签到表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  <w:tr>
        <w:tc>
          <w:tcPr>
            <w:tcW w:type="dxa" w:w="2076"/>
          </w:tcPr>
          <w:p>
            <w:r>
              <w:t>FM-017</w:t>
            </w:r>
          </w:p>
        </w:tc>
        <w:tc>
          <w:tcPr>
            <w:tcW w:type="dxa" w:w="2076"/>
          </w:tcPr>
          <w:p>
            <w:r>
              <w:t>内部审核报告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  <w:tr>
        <w:tc>
          <w:tcPr>
            <w:tcW w:type="dxa" w:w="2076"/>
          </w:tcPr>
          <w:p>
            <w:r>
              <w:t>FM-018</w:t>
            </w:r>
          </w:p>
        </w:tc>
        <w:tc>
          <w:tcPr>
            <w:tcW w:type="dxa" w:w="2076"/>
          </w:tcPr>
          <w:p>
            <w:r>
              <w:t>内审员资格证书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  <w:tr>
        <w:tc>
          <w:tcPr>
            <w:tcW w:type="dxa" w:w="2076"/>
          </w:tcPr>
          <w:p>
            <w:r>
              <w:t>FM-019</w:t>
            </w:r>
          </w:p>
        </w:tc>
        <w:tc>
          <w:tcPr>
            <w:tcW w:type="dxa" w:w="2076"/>
          </w:tcPr>
          <w:p>
            <w:r>
              <w:t>管理评审计划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  <w:tr>
        <w:tc>
          <w:tcPr>
            <w:tcW w:type="dxa" w:w="2076"/>
          </w:tcPr>
          <w:p>
            <w:r>
              <w:t>FM-020</w:t>
            </w:r>
          </w:p>
        </w:tc>
        <w:tc>
          <w:tcPr>
            <w:tcW w:type="dxa" w:w="2076"/>
          </w:tcPr>
          <w:p>
            <w:r>
              <w:t>管理评审签到表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</w:tbl>
    <w:p>
      <w:pPr>
        <w:pStyle w:val="Heading2"/>
      </w:pPr>
      <w:r>
        <w:t>4.2 FM-021~040（管评/纠正预防/不合格品/采购/生产）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076"/>
        <w:gridCol w:w="2076"/>
        <w:gridCol w:w="2076"/>
        <w:gridCol w:w="2076"/>
      </w:tblGrid>
      <w:tr>
        <w:tc>
          <w:tcPr>
            <w:tcW w:type="dxa" w:w="2076"/>
          </w:tcPr>
          <w:p>
            <w:r>
              <w:rPr>
                <w:b/>
              </w:rPr>
              <w:t>编号</w:t>
            </w:r>
          </w:p>
        </w:tc>
        <w:tc>
          <w:tcPr>
            <w:tcW w:type="dxa" w:w="2076"/>
          </w:tcPr>
          <w:p>
            <w:r>
              <w:rPr>
                <w:b/>
              </w:rPr>
              <w:t>文件名称</w:t>
            </w:r>
          </w:p>
        </w:tc>
        <w:tc>
          <w:tcPr>
            <w:tcW w:type="dxa" w:w="2076"/>
          </w:tcPr>
          <w:p>
            <w:r>
              <w:rPr>
                <w:b/>
              </w:rPr>
              <w:t>版本</w:t>
            </w:r>
          </w:p>
        </w:tc>
        <w:tc>
          <w:tcPr>
            <w:tcW w:type="dxa" w:w="2076"/>
          </w:tcPr>
          <w:p>
            <w:r>
              <w:rPr>
                <w:b/>
              </w:rPr>
              <w:t>备注</w:t>
            </w:r>
          </w:p>
        </w:tc>
      </w:tr>
      <w:tr>
        <w:tc>
          <w:tcPr>
            <w:tcW w:type="dxa" w:w="2076"/>
          </w:tcPr>
          <w:p>
            <w:r>
              <w:t>FM-021</w:t>
            </w:r>
          </w:p>
        </w:tc>
        <w:tc>
          <w:tcPr>
            <w:tcW w:type="dxa" w:w="2076"/>
          </w:tcPr>
          <w:p>
            <w:r>
              <w:t>管理评审报告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  <w:tr>
        <w:tc>
          <w:tcPr>
            <w:tcW w:type="dxa" w:w="2076"/>
          </w:tcPr>
          <w:p>
            <w:r>
              <w:t>FM-022</w:t>
            </w:r>
          </w:p>
        </w:tc>
        <w:tc>
          <w:tcPr>
            <w:tcW w:type="dxa" w:w="2076"/>
          </w:tcPr>
          <w:p>
            <w:r>
              <w:t>管理评审决议跟踪表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  <w:tr>
        <w:tc>
          <w:tcPr>
            <w:tcW w:type="dxa" w:w="2076"/>
          </w:tcPr>
          <w:p>
            <w:r>
              <w:t>FM-023</w:t>
            </w:r>
          </w:p>
        </w:tc>
        <w:tc>
          <w:tcPr>
            <w:tcW w:type="dxa" w:w="2076"/>
          </w:tcPr>
          <w:p>
            <w:r>
              <w:t>纠正和预防措施台账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  <w:tr>
        <w:tc>
          <w:tcPr>
            <w:tcW w:type="dxa" w:w="2076"/>
          </w:tcPr>
          <w:p>
            <w:r>
              <w:t>FM-024</w:t>
            </w:r>
          </w:p>
        </w:tc>
        <w:tc>
          <w:tcPr>
            <w:tcW w:type="dxa" w:w="2076"/>
          </w:tcPr>
          <w:p>
            <w:r>
              <w:t>纠正和预防措施报告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  <w:tr>
        <w:tc>
          <w:tcPr>
            <w:tcW w:type="dxa" w:w="2076"/>
          </w:tcPr>
          <w:p>
            <w:r>
              <w:t>FM-025</w:t>
            </w:r>
          </w:p>
        </w:tc>
        <w:tc>
          <w:tcPr>
            <w:tcW w:type="dxa" w:w="2076"/>
          </w:tcPr>
          <w:p>
            <w:r>
              <w:t>改进项目计划表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  <w:tr>
        <w:tc>
          <w:tcPr>
            <w:tcW w:type="dxa" w:w="2076"/>
          </w:tcPr>
          <w:p>
            <w:r>
              <w:t>FM-026</w:t>
            </w:r>
          </w:p>
        </w:tc>
        <w:tc>
          <w:tcPr>
            <w:tcW w:type="dxa" w:w="2076"/>
          </w:tcPr>
          <w:p>
            <w:r>
              <w:t>不合格品台账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  <w:tr>
        <w:tc>
          <w:tcPr>
            <w:tcW w:type="dxa" w:w="2076"/>
          </w:tcPr>
          <w:p>
            <w:r>
              <w:t>FM-027</w:t>
            </w:r>
          </w:p>
        </w:tc>
        <w:tc>
          <w:tcPr>
            <w:tcW w:type="dxa" w:w="2076"/>
          </w:tcPr>
          <w:p>
            <w:r>
              <w:t>不合格品评审单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  <w:tr>
        <w:tc>
          <w:tcPr>
            <w:tcW w:type="dxa" w:w="2076"/>
          </w:tcPr>
          <w:p>
            <w:r>
              <w:t>FM-028</w:t>
            </w:r>
          </w:p>
        </w:tc>
        <w:tc>
          <w:tcPr>
            <w:tcW w:type="dxa" w:w="2076"/>
          </w:tcPr>
          <w:p>
            <w:r>
              <w:t>报废申请单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  <w:tr>
        <w:tc>
          <w:tcPr>
            <w:tcW w:type="dxa" w:w="2076"/>
          </w:tcPr>
          <w:p>
            <w:r>
              <w:t>FM-029</w:t>
            </w:r>
          </w:p>
        </w:tc>
        <w:tc>
          <w:tcPr>
            <w:tcW w:type="dxa" w:w="2076"/>
          </w:tcPr>
          <w:p>
            <w:r>
              <w:t>返工/返修记录表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  <w:tr>
        <w:tc>
          <w:tcPr>
            <w:tcW w:type="dxa" w:w="2076"/>
          </w:tcPr>
          <w:p>
            <w:r>
              <w:t>FM-030</w:t>
            </w:r>
          </w:p>
        </w:tc>
        <w:tc>
          <w:tcPr>
            <w:tcW w:type="dxa" w:w="2076"/>
          </w:tcPr>
          <w:p>
            <w:r>
              <w:t>让步接收申请单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  <w:tr>
        <w:tc>
          <w:tcPr>
            <w:tcW w:type="dxa" w:w="2076"/>
          </w:tcPr>
          <w:p>
            <w:r>
              <w:t>FM-031</w:t>
            </w:r>
          </w:p>
        </w:tc>
        <w:tc>
          <w:tcPr>
            <w:tcW w:type="dxa" w:w="2076"/>
          </w:tcPr>
          <w:p>
            <w:r>
              <w:t>合格供方名录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  <w:tr>
        <w:tc>
          <w:tcPr>
            <w:tcW w:type="dxa" w:w="2076"/>
          </w:tcPr>
          <w:p>
            <w:r>
              <w:t>FM-032</w:t>
            </w:r>
          </w:p>
        </w:tc>
        <w:tc>
          <w:tcPr>
            <w:tcW w:type="dxa" w:w="2076"/>
          </w:tcPr>
          <w:p>
            <w:r>
              <w:t>供方调查表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  <w:tr>
        <w:tc>
          <w:tcPr>
            <w:tcW w:type="dxa" w:w="2076"/>
          </w:tcPr>
          <w:p>
            <w:r>
              <w:t>FM-033</w:t>
            </w:r>
          </w:p>
        </w:tc>
        <w:tc>
          <w:tcPr>
            <w:tcW w:type="dxa" w:w="2076"/>
          </w:tcPr>
          <w:p>
            <w:r>
              <w:t>供方评价表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  <w:tr>
        <w:tc>
          <w:tcPr>
            <w:tcW w:type="dxa" w:w="2076"/>
          </w:tcPr>
          <w:p>
            <w:r>
              <w:t>FM-034</w:t>
            </w:r>
          </w:p>
        </w:tc>
        <w:tc>
          <w:tcPr>
            <w:tcW w:type="dxa" w:w="2076"/>
          </w:tcPr>
          <w:p>
            <w:r>
              <w:t>供方再评价表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  <w:tr>
        <w:tc>
          <w:tcPr>
            <w:tcW w:type="dxa" w:w="2076"/>
          </w:tcPr>
          <w:p>
            <w:r>
              <w:t>FM-035</w:t>
            </w:r>
          </w:p>
        </w:tc>
        <w:tc>
          <w:tcPr>
            <w:tcW w:type="dxa" w:w="2076"/>
          </w:tcPr>
          <w:p>
            <w:r>
              <w:t>生产计划表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  <w:tr>
        <w:tc>
          <w:tcPr>
            <w:tcW w:type="dxa" w:w="2076"/>
          </w:tcPr>
          <w:p>
            <w:r>
              <w:t>FM-036</w:t>
            </w:r>
          </w:p>
        </w:tc>
        <w:tc>
          <w:tcPr>
            <w:tcW w:type="dxa" w:w="2076"/>
          </w:tcPr>
          <w:p>
            <w:r>
              <w:t>首件检验记录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  <w:tr>
        <w:tc>
          <w:tcPr>
            <w:tcW w:type="dxa" w:w="2076"/>
          </w:tcPr>
          <w:p>
            <w:r>
              <w:t>FM-037</w:t>
            </w:r>
          </w:p>
        </w:tc>
        <w:tc>
          <w:tcPr>
            <w:tcW w:type="dxa" w:w="2076"/>
          </w:tcPr>
          <w:p>
            <w:r>
              <w:t>过程巡检记录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  <w:tr>
        <w:tc>
          <w:tcPr>
            <w:tcW w:type="dxa" w:w="2076"/>
          </w:tcPr>
          <w:p>
            <w:r>
              <w:t>FM-038</w:t>
            </w:r>
          </w:p>
        </w:tc>
        <w:tc>
          <w:tcPr>
            <w:tcW w:type="dxa" w:w="2076"/>
          </w:tcPr>
          <w:p>
            <w:r>
              <w:t>设备点检表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  <w:tr>
        <w:tc>
          <w:tcPr>
            <w:tcW w:type="dxa" w:w="2076"/>
          </w:tcPr>
          <w:p>
            <w:r>
              <w:t>FM-039</w:t>
            </w:r>
          </w:p>
        </w:tc>
        <w:tc>
          <w:tcPr>
            <w:tcW w:type="dxa" w:w="2076"/>
          </w:tcPr>
          <w:p>
            <w:r>
              <w:t>特殊过程确认记录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  <w:tr>
        <w:tc>
          <w:tcPr>
            <w:tcW w:type="dxa" w:w="2076"/>
          </w:tcPr>
          <w:p>
            <w:r>
              <w:t>FM-040</w:t>
            </w:r>
          </w:p>
        </w:tc>
        <w:tc>
          <w:tcPr>
            <w:tcW w:type="dxa" w:w="2076"/>
          </w:tcPr>
          <w:p>
            <w:r>
              <w:t>生产日报表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</w:tbl>
    <w:p>
      <w:r>
        <w:br w:type="page"/>
      </w:r>
    </w:p>
    <w:p>
      <w:pPr>
        <w:pStyle w:val="Heading2"/>
      </w:pPr>
      <w:r>
        <w:t>4.3 FM-041~060（生产/人力/设计/客户/仓储）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076"/>
        <w:gridCol w:w="2076"/>
        <w:gridCol w:w="2076"/>
        <w:gridCol w:w="2076"/>
      </w:tblGrid>
      <w:tr>
        <w:tc>
          <w:tcPr>
            <w:tcW w:type="dxa" w:w="2076"/>
          </w:tcPr>
          <w:p>
            <w:r>
              <w:rPr>
                <w:b/>
              </w:rPr>
              <w:t>编号</w:t>
            </w:r>
          </w:p>
        </w:tc>
        <w:tc>
          <w:tcPr>
            <w:tcW w:type="dxa" w:w="2076"/>
          </w:tcPr>
          <w:p>
            <w:r>
              <w:rPr>
                <w:b/>
              </w:rPr>
              <w:t>文件名称</w:t>
            </w:r>
          </w:p>
        </w:tc>
        <w:tc>
          <w:tcPr>
            <w:tcW w:type="dxa" w:w="2076"/>
          </w:tcPr>
          <w:p>
            <w:r>
              <w:rPr>
                <w:b/>
              </w:rPr>
              <w:t>版本</w:t>
            </w:r>
          </w:p>
        </w:tc>
        <w:tc>
          <w:tcPr>
            <w:tcW w:type="dxa" w:w="2076"/>
          </w:tcPr>
          <w:p>
            <w:r>
              <w:rPr>
                <w:b/>
              </w:rPr>
              <w:t>备注</w:t>
            </w:r>
          </w:p>
        </w:tc>
      </w:tr>
      <w:tr>
        <w:tc>
          <w:tcPr>
            <w:tcW w:type="dxa" w:w="2076"/>
          </w:tcPr>
          <w:p>
            <w:r>
              <w:t>FM-041</w:t>
            </w:r>
          </w:p>
        </w:tc>
        <w:tc>
          <w:tcPr>
            <w:tcW w:type="dxa" w:w="2076"/>
          </w:tcPr>
          <w:p>
            <w:r>
              <w:t>交接班记录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  <w:tr>
        <w:tc>
          <w:tcPr>
            <w:tcW w:type="dxa" w:w="2076"/>
          </w:tcPr>
          <w:p>
            <w:r>
              <w:t>FM-042</w:t>
            </w:r>
          </w:p>
        </w:tc>
        <w:tc>
          <w:tcPr>
            <w:tcW w:type="dxa" w:w="2076"/>
          </w:tcPr>
          <w:p>
            <w:r>
              <w:t>工艺参数监控记录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  <w:tr>
        <w:tc>
          <w:tcPr>
            <w:tcW w:type="dxa" w:w="2076"/>
          </w:tcPr>
          <w:p>
            <w:r>
              <w:t>FM-043</w:t>
            </w:r>
          </w:p>
        </w:tc>
        <w:tc>
          <w:tcPr>
            <w:tcW w:type="dxa" w:w="2076"/>
          </w:tcPr>
          <w:p>
            <w:r>
              <w:t>在制品流转卡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  <w:tr>
        <w:tc>
          <w:tcPr>
            <w:tcW w:type="dxa" w:w="2076"/>
          </w:tcPr>
          <w:p>
            <w:r>
              <w:t>FM-044</w:t>
            </w:r>
          </w:p>
        </w:tc>
        <w:tc>
          <w:tcPr>
            <w:tcW w:type="dxa" w:w="2076"/>
          </w:tcPr>
          <w:p>
            <w:r>
              <w:t>生产异常报告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  <w:tr>
        <w:tc>
          <w:tcPr>
            <w:tcW w:type="dxa" w:w="2076"/>
          </w:tcPr>
          <w:p>
            <w:r>
              <w:t>FM-045</w:t>
            </w:r>
          </w:p>
        </w:tc>
        <w:tc>
          <w:tcPr>
            <w:tcW w:type="dxa" w:w="2076"/>
          </w:tcPr>
          <w:p>
            <w:r>
              <w:t>培训记录表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  <w:tr>
        <w:tc>
          <w:tcPr>
            <w:tcW w:type="dxa" w:w="2076"/>
          </w:tcPr>
          <w:p>
            <w:r>
              <w:t>FM-046</w:t>
            </w:r>
          </w:p>
        </w:tc>
        <w:tc>
          <w:tcPr>
            <w:tcW w:type="dxa" w:w="2076"/>
          </w:tcPr>
          <w:p>
            <w:r>
              <w:t>年度培训计划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  <w:tr>
        <w:tc>
          <w:tcPr>
            <w:tcW w:type="dxa" w:w="2076"/>
          </w:tcPr>
          <w:p>
            <w:r>
              <w:t>FM-047</w:t>
            </w:r>
          </w:p>
        </w:tc>
        <w:tc>
          <w:tcPr>
            <w:tcW w:type="dxa" w:w="2076"/>
          </w:tcPr>
          <w:p>
            <w:r>
              <w:t>员工培训档案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  <w:tr>
        <w:tc>
          <w:tcPr>
            <w:tcW w:type="dxa" w:w="2076"/>
          </w:tcPr>
          <w:p>
            <w:r>
              <w:t>FM-048</w:t>
            </w:r>
          </w:p>
        </w:tc>
        <w:tc>
          <w:tcPr>
            <w:tcW w:type="dxa" w:w="2076"/>
          </w:tcPr>
          <w:p>
            <w:r>
              <w:t>特殊工种人员台账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  <w:tr>
        <w:tc>
          <w:tcPr>
            <w:tcW w:type="dxa" w:w="2076"/>
          </w:tcPr>
          <w:p>
            <w:r>
              <w:t>FM-049</w:t>
            </w:r>
          </w:p>
        </w:tc>
        <w:tc>
          <w:tcPr>
            <w:tcW w:type="dxa" w:w="2076"/>
          </w:tcPr>
          <w:p>
            <w:r>
              <w:t>培训效果评估表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  <w:tr>
        <w:tc>
          <w:tcPr>
            <w:tcW w:type="dxa" w:w="2076"/>
          </w:tcPr>
          <w:p>
            <w:r>
              <w:t>FM-050</w:t>
            </w:r>
          </w:p>
        </w:tc>
        <w:tc>
          <w:tcPr>
            <w:tcW w:type="dxa" w:w="2076"/>
          </w:tcPr>
          <w:p>
            <w:r>
              <w:t>设计开发计划书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  <w:tr>
        <w:tc>
          <w:tcPr>
            <w:tcW w:type="dxa" w:w="2076"/>
          </w:tcPr>
          <w:p>
            <w:r>
              <w:t>FM-051</w:t>
            </w:r>
          </w:p>
        </w:tc>
        <w:tc>
          <w:tcPr>
            <w:tcW w:type="dxa" w:w="2076"/>
          </w:tcPr>
          <w:p>
            <w:r>
              <w:t>设计输入清单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  <w:tr>
        <w:tc>
          <w:tcPr>
            <w:tcW w:type="dxa" w:w="2076"/>
          </w:tcPr>
          <w:p>
            <w:r>
              <w:t>FM-052</w:t>
            </w:r>
          </w:p>
        </w:tc>
        <w:tc>
          <w:tcPr>
            <w:tcW w:type="dxa" w:w="2076"/>
          </w:tcPr>
          <w:p>
            <w:r>
              <w:t>设计评审报告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  <w:tr>
        <w:tc>
          <w:tcPr>
            <w:tcW w:type="dxa" w:w="2076"/>
          </w:tcPr>
          <w:p>
            <w:r>
              <w:t>FM-053</w:t>
            </w:r>
          </w:p>
        </w:tc>
        <w:tc>
          <w:tcPr>
            <w:tcW w:type="dxa" w:w="2076"/>
          </w:tcPr>
          <w:p>
            <w:r>
              <w:t>设计验证报告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  <w:tr>
        <w:tc>
          <w:tcPr>
            <w:tcW w:type="dxa" w:w="2076"/>
          </w:tcPr>
          <w:p>
            <w:r>
              <w:t>FM-054</w:t>
            </w:r>
          </w:p>
        </w:tc>
        <w:tc>
          <w:tcPr>
            <w:tcW w:type="dxa" w:w="2076"/>
          </w:tcPr>
          <w:p>
            <w:r>
              <w:t>设计确认报告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  <w:tr>
        <w:tc>
          <w:tcPr>
            <w:tcW w:type="dxa" w:w="2076"/>
          </w:tcPr>
          <w:p>
            <w:r>
              <w:t>FM-055</w:t>
            </w:r>
          </w:p>
        </w:tc>
        <w:tc>
          <w:tcPr>
            <w:tcW w:type="dxa" w:w="2076"/>
          </w:tcPr>
          <w:p>
            <w:r>
              <w:t>设计变更申请单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  <w:tr>
        <w:tc>
          <w:tcPr>
            <w:tcW w:type="dxa" w:w="2076"/>
          </w:tcPr>
          <w:p>
            <w:r>
              <w:t>FM-056</w:t>
            </w:r>
          </w:p>
        </w:tc>
        <w:tc>
          <w:tcPr>
            <w:tcW w:type="dxa" w:w="2076"/>
          </w:tcPr>
          <w:p>
            <w:r>
              <w:t>客户满意度调查表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  <w:tr>
        <w:tc>
          <w:tcPr>
            <w:tcW w:type="dxa" w:w="2076"/>
          </w:tcPr>
          <w:p>
            <w:r>
              <w:t>FM-057</w:t>
            </w:r>
          </w:p>
        </w:tc>
        <w:tc>
          <w:tcPr>
            <w:tcW w:type="dxa" w:w="2076"/>
          </w:tcPr>
          <w:p>
            <w:r>
              <w:t>客户满意度分析报告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  <w:tr>
        <w:tc>
          <w:tcPr>
            <w:tcW w:type="dxa" w:w="2076"/>
          </w:tcPr>
          <w:p>
            <w:r>
              <w:t>FM-058</w:t>
            </w:r>
          </w:p>
        </w:tc>
        <w:tc>
          <w:tcPr>
            <w:tcW w:type="dxa" w:w="2076"/>
          </w:tcPr>
          <w:p>
            <w:r>
              <w:t>改进措施跟踪表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  <w:tr>
        <w:tc>
          <w:tcPr>
            <w:tcW w:type="dxa" w:w="2076"/>
          </w:tcPr>
          <w:p>
            <w:r>
              <w:t>FM-059</w:t>
            </w:r>
          </w:p>
        </w:tc>
        <w:tc>
          <w:tcPr>
            <w:tcW w:type="dxa" w:w="2076"/>
          </w:tcPr>
          <w:p>
            <w:r>
              <w:t>客户投诉处理记录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  <w:tr>
        <w:tc>
          <w:tcPr>
            <w:tcW w:type="dxa" w:w="2076"/>
          </w:tcPr>
          <w:p>
            <w:r>
              <w:t>FM-060</w:t>
            </w:r>
          </w:p>
        </w:tc>
        <w:tc>
          <w:tcPr>
            <w:tcW w:type="dxa" w:w="2076"/>
          </w:tcPr>
          <w:p>
            <w:r>
              <w:t>入库单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</w:tbl>
    <w:p>
      <w:pPr>
        <w:pStyle w:val="Heading2"/>
      </w:pPr>
      <w:r>
        <w:t>4.4 FM-061~080（仓储/设备/应急/客户财产）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076"/>
        <w:gridCol w:w="2076"/>
        <w:gridCol w:w="2076"/>
        <w:gridCol w:w="2076"/>
      </w:tblGrid>
      <w:tr>
        <w:tc>
          <w:tcPr>
            <w:tcW w:type="dxa" w:w="2076"/>
          </w:tcPr>
          <w:p>
            <w:r>
              <w:rPr>
                <w:b/>
              </w:rPr>
              <w:t>编号</w:t>
            </w:r>
          </w:p>
        </w:tc>
        <w:tc>
          <w:tcPr>
            <w:tcW w:type="dxa" w:w="2076"/>
          </w:tcPr>
          <w:p>
            <w:r>
              <w:rPr>
                <w:b/>
              </w:rPr>
              <w:t>文件名称</w:t>
            </w:r>
          </w:p>
        </w:tc>
        <w:tc>
          <w:tcPr>
            <w:tcW w:type="dxa" w:w="2076"/>
          </w:tcPr>
          <w:p>
            <w:r>
              <w:rPr>
                <w:b/>
              </w:rPr>
              <w:t>版本</w:t>
            </w:r>
          </w:p>
        </w:tc>
        <w:tc>
          <w:tcPr>
            <w:tcW w:type="dxa" w:w="2076"/>
          </w:tcPr>
          <w:p>
            <w:r>
              <w:rPr>
                <w:b/>
              </w:rPr>
              <w:t>备注</w:t>
            </w:r>
          </w:p>
        </w:tc>
      </w:tr>
      <w:tr>
        <w:tc>
          <w:tcPr>
            <w:tcW w:type="dxa" w:w="2076"/>
          </w:tcPr>
          <w:p>
            <w:r>
              <w:t>FM-061</w:t>
            </w:r>
          </w:p>
        </w:tc>
        <w:tc>
          <w:tcPr>
            <w:tcW w:type="dxa" w:w="2076"/>
          </w:tcPr>
          <w:p>
            <w:r>
              <w:t>出库单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  <w:tr>
        <w:tc>
          <w:tcPr>
            <w:tcW w:type="dxa" w:w="2076"/>
          </w:tcPr>
          <w:p>
            <w:r>
              <w:t>FM-062</w:t>
            </w:r>
          </w:p>
        </w:tc>
        <w:tc>
          <w:tcPr>
            <w:tcW w:type="dxa" w:w="2076"/>
          </w:tcPr>
          <w:p>
            <w:r>
              <w:t>库存盘点表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  <w:tr>
        <w:tc>
          <w:tcPr>
            <w:tcW w:type="dxa" w:w="2076"/>
          </w:tcPr>
          <w:p>
            <w:r>
              <w:t>FM-063</w:t>
            </w:r>
          </w:p>
        </w:tc>
        <w:tc>
          <w:tcPr>
            <w:tcW w:type="dxa" w:w="2076"/>
          </w:tcPr>
          <w:p>
            <w:r>
              <w:t>库存台账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  <w:tr>
        <w:tc>
          <w:tcPr>
            <w:tcW w:type="dxa" w:w="2076"/>
          </w:tcPr>
          <w:p>
            <w:r>
              <w:t>FM-064</w:t>
            </w:r>
          </w:p>
        </w:tc>
        <w:tc>
          <w:tcPr>
            <w:tcW w:type="dxa" w:w="2076"/>
          </w:tcPr>
          <w:p>
            <w:r>
              <w:t>产品防护检查表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  <w:tr>
        <w:tc>
          <w:tcPr>
            <w:tcW w:type="dxa" w:w="2076"/>
          </w:tcPr>
          <w:p>
            <w:r>
              <w:t>FM-065</w:t>
            </w:r>
          </w:p>
        </w:tc>
        <w:tc>
          <w:tcPr>
            <w:tcW w:type="dxa" w:w="2076"/>
          </w:tcPr>
          <w:p>
            <w:r>
              <w:t>包装检验记录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  <w:tr>
        <w:tc>
          <w:tcPr>
            <w:tcW w:type="dxa" w:w="2076"/>
          </w:tcPr>
          <w:p>
            <w:r>
              <w:t>FM-066</w:t>
            </w:r>
          </w:p>
        </w:tc>
        <w:tc>
          <w:tcPr>
            <w:tcW w:type="dxa" w:w="2076"/>
          </w:tcPr>
          <w:p>
            <w:r>
              <w:t>库存产品状态检查表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  <w:tr>
        <w:tc>
          <w:tcPr>
            <w:tcW w:type="dxa" w:w="2076"/>
          </w:tcPr>
          <w:p>
            <w:r>
              <w:t>FM-067</w:t>
            </w:r>
          </w:p>
        </w:tc>
        <w:tc>
          <w:tcPr>
            <w:tcW w:type="dxa" w:w="2076"/>
          </w:tcPr>
          <w:p>
            <w:r>
              <w:t>交付防护记录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  <w:tr>
        <w:tc>
          <w:tcPr>
            <w:tcW w:type="dxa" w:w="2076"/>
          </w:tcPr>
          <w:p>
            <w:r>
              <w:t>FM-068</w:t>
            </w:r>
          </w:p>
        </w:tc>
        <w:tc>
          <w:tcPr>
            <w:tcW w:type="dxa" w:w="2076"/>
          </w:tcPr>
          <w:p>
            <w:r>
              <w:t>应急演练记录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  <w:tr>
        <w:tc>
          <w:tcPr>
            <w:tcW w:type="dxa" w:w="2076"/>
          </w:tcPr>
          <w:p>
            <w:r>
              <w:t>FM-069</w:t>
            </w:r>
          </w:p>
        </w:tc>
        <w:tc>
          <w:tcPr>
            <w:tcW w:type="dxa" w:w="2076"/>
          </w:tcPr>
          <w:p>
            <w:r>
              <w:t>应急预案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  <w:tr>
        <w:tc>
          <w:tcPr>
            <w:tcW w:type="dxa" w:w="2076"/>
          </w:tcPr>
          <w:p>
            <w:r>
              <w:t>FM-070</w:t>
            </w:r>
          </w:p>
        </w:tc>
        <w:tc>
          <w:tcPr>
            <w:tcW w:type="dxa" w:w="2076"/>
          </w:tcPr>
          <w:p>
            <w:r>
              <w:t>紧急情况报告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  <w:tr>
        <w:tc>
          <w:tcPr>
            <w:tcW w:type="dxa" w:w="2076"/>
          </w:tcPr>
          <w:p>
            <w:r>
              <w:t>FM-071</w:t>
            </w:r>
          </w:p>
        </w:tc>
        <w:tc>
          <w:tcPr>
            <w:tcW w:type="dxa" w:w="2076"/>
          </w:tcPr>
          <w:p>
            <w:r>
              <w:t>应急资源清单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  <w:tr>
        <w:tc>
          <w:tcPr>
            <w:tcW w:type="dxa" w:w="2076"/>
          </w:tcPr>
          <w:p>
            <w:r>
              <w:t>FM-072</w:t>
            </w:r>
          </w:p>
        </w:tc>
        <w:tc>
          <w:tcPr>
            <w:tcW w:type="dxa" w:w="2076"/>
          </w:tcPr>
          <w:p>
            <w:r>
              <w:t>设备验收单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  <w:tr>
        <w:tc>
          <w:tcPr>
            <w:tcW w:type="dxa" w:w="2076"/>
          </w:tcPr>
          <w:p>
            <w:r>
              <w:t>FM-073</w:t>
            </w:r>
          </w:p>
        </w:tc>
        <w:tc>
          <w:tcPr>
            <w:tcW w:type="dxa" w:w="2076"/>
          </w:tcPr>
          <w:p>
            <w:r>
              <w:t>设备台账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  <w:tr>
        <w:tc>
          <w:tcPr>
            <w:tcW w:type="dxa" w:w="2076"/>
          </w:tcPr>
          <w:p>
            <w:r>
              <w:t>FM-074</w:t>
            </w:r>
          </w:p>
        </w:tc>
        <w:tc>
          <w:tcPr>
            <w:tcW w:type="dxa" w:w="2076"/>
          </w:tcPr>
          <w:p>
            <w:r>
              <w:t>设备点检表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  <w:tr>
        <w:tc>
          <w:tcPr>
            <w:tcW w:type="dxa" w:w="2076"/>
          </w:tcPr>
          <w:p>
            <w:r>
              <w:t>FM-075</w:t>
            </w:r>
          </w:p>
        </w:tc>
        <w:tc>
          <w:tcPr>
            <w:tcW w:type="dxa" w:w="2076"/>
          </w:tcPr>
          <w:p>
            <w:r>
              <w:t>设备保养记录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  <w:tr>
        <w:tc>
          <w:tcPr>
            <w:tcW w:type="dxa" w:w="2076"/>
          </w:tcPr>
          <w:p>
            <w:r>
              <w:t>FM-076</w:t>
            </w:r>
          </w:p>
        </w:tc>
        <w:tc>
          <w:tcPr>
            <w:tcW w:type="dxa" w:w="2076"/>
          </w:tcPr>
          <w:p>
            <w:r>
              <w:t>设备维修记录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  <w:tr>
        <w:tc>
          <w:tcPr>
            <w:tcW w:type="dxa" w:w="2076"/>
          </w:tcPr>
          <w:p>
            <w:r>
              <w:t>FM-077</w:t>
            </w:r>
          </w:p>
        </w:tc>
        <w:tc>
          <w:tcPr>
            <w:tcW w:type="dxa" w:w="2076"/>
          </w:tcPr>
          <w:p>
            <w:r>
              <w:t>设备报废申请单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  <w:tr>
        <w:tc>
          <w:tcPr>
            <w:tcW w:type="dxa" w:w="2076"/>
          </w:tcPr>
          <w:p>
            <w:r>
              <w:t>FM-078</w:t>
            </w:r>
          </w:p>
        </w:tc>
        <w:tc>
          <w:tcPr>
            <w:tcW w:type="dxa" w:w="2076"/>
          </w:tcPr>
          <w:p>
            <w:r>
              <w:t>客户财产登记表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  <w:tr>
        <w:tc>
          <w:tcPr>
            <w:tcW w:type="dxa" w:w="2076"/>
          </w:tcPr>
          <w:p>
            <w:r>
              <w:t>FM-079</w:t>
            </w:r>
          </w:p>
        </w:tc>
        <w:tc>
          <w:tcPr>
            <w:tcW w:type="dxa" w:w="2076"/>
          </w:tcPr>
          <w:p>
            <w:r>
              <w:t>客户财产异常报告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  <w:tr>
        <w:tc>
          <w:tcPr>
            <w:tcW w:type="dxa" w:w="2076"/>
          </w:tcPr>
          <w:p>
            <w:r>
              <w:t>FM-080</w:t>
            </w:r>
          </w:p>
        </w:tc>
        <w:tc>
          <w:tcPr>
            <w:tcW w:type="dxa" w:w="2076"/>
          </w:tcPr>
          <w:p>
            <w:r>
              <w:t>客户财产返还记录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</w:tbl>
    <w:p>
      <w:r>
        <w:br w:type="page"/>
      </w:r>
    </w:p>
    <w:p>
      <w:pPr>
        <w:pStyle w:val="Heading2"/>
      </w:pPr>
      <w:r>
        <w:t>4.5 FM-081~100（供应商/标识/数据/检验/生产）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076"/>
        <w:gridCol w:w="2076"/>
        <w:gridCol w:w="2076"/>
        <w:gridCol w:w="2076"/>
      </w:tblGrid>
      <w:tr>
        <w:tc>
          <w:tcPr>
            <w:tcW w:type="dxa" w:w="2076"/>
          </w:tcPr>
          <w:p>
            <w:r>
              <w:rPr>
                <w:b/>
              </w:rPr>
              <w:t>编号</w:t>
            </w:r>
          </w:p>
        </w:tc>
        <w:tc>
          <w:tcPr>
            <w:tcW w:type="dxa" w:w="2076"/>
          </w:tcPr>
          <w:p>
            <w:r>
              <w:rPr>
                <w:b/>
              </w:rPr>
              <w:t>文件名称</w:t>
            </w:r>
          </w:p>
        </w:tc>
        <w:tc>
          <w:tcPr>
            <w:tcW w:type="dxa" w:w="2076"/>
          </w:tcPr>
          <w:p>
            <w:r>
              <w:rPr>
                <w:b/>
              </w:rPr>
              <w:t>版本</w:t>
            </w:r>
          </w:p>
        </w:tc>
        <w:tc>
          <w:tcPr>
            <w:tcW w:type="dxa" w:w="2076"/>
          </w:tcPr>
          <w:p>
            <w:r>
              <w:rPr>
                <w:b/>
              </w:rPr>
              <w:t>备注</w:t>
            </w:r>
          </w:p>
        </w:tc>
      </w:tr>
      <w:tr>
        <w:tc>
          <w:tcPr>
            <w:tcW w:type="dxa" w:w="2076"/>
          </w:tcPr>
          <w:p>
            <w:r>
              <w:t>FM-081</w:t>
            </w:r>
          </w:p>
        </w:tc>
        <w:tc>
          <w:tcPr>
            <w:tcW w:type="dxa" w:w="2076"/>
          </w:tcPr>
          <w:p>
            <w:r>
              <w:t>供应商调查表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  <w:tr>
        <w:tc>
          <w:tcPr>
            <w:tcW w:type="dxa" w:w="2076"/>
          </w:tcPr>
          <w:p>
            <w:r>
              <w:t>FM-082</w:t>
            </w:r>
          </w:p>
        </w:tc>
        <w:tc>
          <w:tcPr>
            <w:tcW w:type="dxa" w:w="2076"/>
          </w:tcPr>
          <w:p>
            <w:r>
              <w:t>供应商审核报告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  <w:tr>
        <w:tc>
          <w:tcPr>
            <w:tcW w:type="dxa" w:w="2076"/>
          </w:tcPr>
          <w:p>
            <w:r>
              <w:t>FM-083</w:t>
            </w:r>
          </w:p>
        </w:tc>
        <w:tc>
          <w:tcPr>
            <w:tcW w:type="dxa" w:w="2076"/>
          </w:tcPr>
          <w:p>
            <w:r>
              <w:t>样品验证报告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  <w:tr>
        <w:tc>
          <w:tcPr>
            <w:tcW w:type="dxa" w:w="2076"/>
          </w:tcPr>
          <w:p>
            <w:r>
              <w:t>FM-084</w:t>
            </w:r>
          </w:p>
        </w:tc>
        <w:tc>
          <w:tcPr>
            <w:tcW w:type="dxa" w:w="2076"/>
          </w:tcPr>
          <w:p>
            <w:r>
              <w:t>合格供应商名录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  <w:tr>
        <w:tc>
          <w:tcPr>
            <w:tcW w:type="dxa" w:w="2076"/>
          </w:tcPr>
          <w:p>
            <w:r>
              <w:t>FM-085</w:t>
            </w:r>
          </w:p>
        </w:tc>
        <w:tc>
          <w:tcPr>
            <w:tcW w:type="dxa" w:w="2076"/>
          </w:tcPr>
          <w:p>
            <w:r>
              <w:t>供应商再评价表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  <w:tr>
        <w:tc>
          <w:tcPr>
            <w:tcW w:type="dxa" w:w="2076"/>
          </w:tcPr>
          <w:p>
            <w:r>
              <w:t>FM-086</w:t>
            </w:r>
          </w:p>
        </w:tc>
        <w:tc>
          <w:tcPr>
            <w:tcW w:type="dxa" w:w="2076"/>
          </w:tcPr>
          <w:p>
            <w:r>
              <w:t>供应商绩效统计表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  <w:tr>
        <w:tc>
          <w:tcPr>
            <w:tcW w:type="dxa" w:w="2076"/>
          </w:tcPr>
          <w:p>
            <w:r>
              <w:t>FM-087</w:t>
            </w:r>
          </w:p>
        </w:tc>
        <w:tc>
          <w:tcPr>
            <w:tcW w:type="dxa" w:w="2076"/>
          </w:tcPr>
          <w:p>
            <w:r>
              <w:t>产品追溯记录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  <w:tr>
        <w:tc>
          <w:tcPr>
            <w:tcW w:type="dxa" w:w="2076"/>
          </w:tcPr>
          <w:p>
            <w:r>
              <w:t>FM-088</w:t>
            </w:r>
          </w:p>
        </w:tc>
        <w:tc>
          <w:tcPr>
            <w:tcW w:type="dxa" w:w="2076"/>
          </w:tcPr>
          <w:p>
            <w:r>
              <w:t>工序流转卡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  <w:tr>
        <w:tc>
          <w:tcPr>
            <w:tcW w:type="dxa" w:w="2076"/>
          </w:tcPr>
          <w:p>
            <w:r>
              <w:t>FM-089</w:t>
            </w:r>
          </w:p>
        </w:tc>
        <w:tc>
          <w:tcPr>
            <w:tcW w:type="dxa" w:w="2076"/>
          </w:tcPr>
          <w:p>
            <w:r>
              <w:t>批次管理记录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  <w:tr>
        <w:tc>
          <w:tcPr>
            <w:tcW w:type="dxa" w:w="2076"/>
          </w:tcPr>
          <w:p>
            <w:r>
              <w:t>FM-090</w:t>
            </w:r>
          </w:p>
        </w:tc>
        <w:tc>
          <w:tcPr>
            <w:tcW w:type="dxa" w:w="2076"/>
          </w:tcPr>
          <w:p>
            <w:r>
              <w:t>产品标识台账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  <w:tr>
        <w:tc>
          <w:tcPr>
            <w:tcW w:type="dxa" w:w="2076"/>
          </w:tcPr>
          <w:p>
            <w:r>
              <w:t>FM-091</w:t>
            </w:r>
          </w:p>
        </w:tc>
        <w:tc>
          <w:tcPr>
            <w:tcW w:type="dxa" w:w="2076"/>
          </w:tcPr>
          <w:p>
            <w:r>
              <w:t>数据分析报告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  <w:tr>
        <w:tc>
          <w:tcPr>
            <w:tcW w:type="dxa" w:w="2076"/>
          </w:tcPr>
          <w:p>
            <w:r>
              <w:t>FM-092</w:t>
            </w:r>
          </w:p>
        </w:tc>
        <w:tc>
          <w:tcPr>
            <w:tcW w:type="dxa" w:w="2076"/>
          </w:tcPr>
          <w:p>
            <w:r>
              <w:t>质量统计表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  <w:tr>
        <w:tc>
          <w:tcPr>
            <w:tcW w:type="dxa" w:w="2076"/>
          </w:tcPr>
          <w:p>
            <w:r>
              <w:t>FM-093</w:t>
            </w:r>
          </w:p>
        </w:tc>
        <w:tc>
          <w:tcPr>
            <w:tcW w:type="dxa" w:w="2076"/>
          </w:tcPr>
          <w:p>
            <w:r>
              <w:t>过程能力分析报告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  <w:tr>
        <w:tc>
          <w:tcPr>
            <w:tcW w:type="dxa" w:w="2076"/>
          </w:tcPr>
          <w:p>
            <w:r>
              <w:t>FM-094</w:t>
            </w:r>
          </w:p>
        </w:tc>
        <w:tc>
          <w:tcPr>
            <w:tcW w:type="dxa" w:w="2076"/>
          </w:tcPr>
          <w:p>
            <w:r>
              <w:t>进货检验记录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  <w:tr>
        <w:tc>
          <w:tcPr>
            <w:tcW w:type="dxa" w:w="2076"/>
          </w:tcPr>
          <w:p>
            <w:r>
              <w:t>FM-095</w:t>
            </w:r>
          </w:p>
        </w:tc>
        <w:tc>
          <w:tcPr>
            <w:tcW w:type="dxa" w:w="2076"/>
          </w:tcPr>
          <w:p>
            <w:r>
              <w:t>过程检验记录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  <w:tr>
        <w:tc>
          <w:tcPr>
            <w:tcW w:type="dxa" w:w="2076"/>
          </w:tcPr>
          <w:p>
            <w:r>
              <w:t>FM-096</w:t>
            </w:r>
          </w:p>
        </w:tc>
        <w:tc>
          <w:tcPr>
            <w:tcW w:type="dxa" w:w="2076"/>
          </w:tcPr>
          <w:p>
            <w:r>
              <w:t>最终检验记录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  <w:tr>
        <w:tc>
          <w:tcPr>
            <w:tcW w:type="dxa" w:w="2076"/>
          </w:tcPr>
          <w:p>
            <w:r>
              <w:t>FM-097</w:t>
            </w:r>
          </w:p>
        </w:tc>
        <w:tc>
          <w:tcPr>
            <w:tcW w:type="dxa" w:w="2076"/>
          </w:tcPr>
          <w:p>
            <w:r>
              <w:t>合格证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  <w:tr>
        <w:tc>
          <w:tcPr>
            <w:tcW w:type="dxa" w:w="2076"/>
          </w:tcPr>
          <w:p>
            <w:r>
              <w:t>FM-098</w:t>
            </w:r>
          </w:p>
        </w:tc>
        <w:tc>
          <w:tcPr>
            <w:tcW w:type="dxa" w:w="2076"/>
          </w:tcPr>
          <w:p>
            <w:r>
              <w:t>注塑生产记录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  <w:tr>
        <w:tc>
          <w:tcPr>
            <w:tcW w:type="dxa" w:w="2076"/>
          </w:tcPr>
          <w:p>
            <w:r>
              <w:t>FM-099</w:t>
            </w:r>
          </w:p>
        </w:tc>
        <w:tc>
          <w:tcPr>
            <w:tcW w:type="dxa" w:w="2076"/>
          </w:tcPr>
          <w:p>
            <w:r>
              <w:t>装配记录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  <w:tr>
        <w:tc>
          <w:tcPr>
            <w:tcW w:type="dxa" w:w="2076"/>
          </w:tcPr>
          <w:p>
            <w:r>
              <w:t>FM-100</w:t>
            </w:r>
          </w:p>
        </w:tc>
        <w:tc>
          <w:tcPr>
            <w:tcW w:type="dxa" w:w="2076"/>
          </w:tcPr>
          <w:p>
            <w:r>
              <w:t>包装记录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</w:tbl>
    <w:p>
      <w:pPr>
        <w:pStyle w:val="Heading2"/>
      </w:pPr>
      <w:r>
        <w:t>4.6 FM-101~120（检验/生产/设备/技术/综合）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076"/>
        <w:gridCol w:w="2076"/>
        <w:gridCol w:w="2076"/>
        <w:gridCol w:w="2076"/>
      </w:tblGrid>
      <w:tr>
        <w:tc>
          <w:tcPr>
            <w:tcW w:type="dxa" w:w="2076"/>
          </w:tcPr>
          <w:p>
            <w:r>
              <w:rPr>
                <w:b/>
              </w:rPr>
              <w:t>编号</w:t>
            </w:r>
          </w:p>
        </w:tc>
        <w:tc>
          <w:tcPr>
            <w:tcW w:type="dxa" w:w="2076"/>
          </w:tcPr>
          <w:p>
            <w:r>
              <w:rPr>
                <w:b/>
              </w:rPr>
              <w:t>文件名称</w:t>
            </w:r>
          </w:p>
        </w:tc>
        <w:tc>
          <w:tcPr>
            <w:tcW w:type="dxa" w:w="2076"/>
          </w:tcPr>
          <w:p>
            <w:r>
              <w:rPr>
                <w:b/>
              </w:rPr>
              <w:t>版本</w:t>
            </w:r>
          </w:p>
        </w:tc>
        <w:tc>
          <w:tcPr>
            <w:tcW w:type="dxa" w:w="2076"/>
          </w:tcPr>
          <w:p>
            <w:r>
              <w:rPr>
                <w:b/>
              </w:rPr>
              <w:t>备注</w:t>
            </w:r>
          </w:p>
        </w:tc>
      </w:tr>
      <w:tr>
        <w:tc>
          <w:tcPr>
            <w:tcW w:type="dxa" w:w="2076"/>
          </w:tcPr>
          <w:p>
            <w:r>
              <w:t>FM-101</w:t>
            </w:r>
          </w:p>
        </w:tc>
        <w:tc>
          <w:tcPr>
            <w:tcW w:type="dxa" w:w="2076"/>
          </w:tcPr>
          <w:p>
            <w:r>
              <w:t>出货检验记录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  <w:tr>
        <w:tc>
          <w:tcPr>
            <w:tcW w:type="dxa" w:w="2076"/>
          </w:tcPr>
          <w:p>
            <w:r>
              <w:t>FM-102</w:t>
            </w:r>
          </w:p>
        </w:tc>
        <w:tc>
          <w:tcPr>
            <w:tcW w:type="dxa" w:w="2076"/>
          </w:tcPr>
          <w:p>
            <w:r>
              <w:t>机加工记录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  <w:tr>
        <w:tc>
          <w:tcPr>
            <w:tcW w:type="dxa" w:w="2076"/>
          </w:tcPr>
          <w:p>
            <w:r>
              <w:t>FM-103</w:t>
            </w:r>
          </w:p>
        </w:tc>
        <w:tc>
          <w:tcPr>
            <w:tcW w:type="dxa" w:w="2076"/>
          </w:tcPr>
          <w:p>
            <w:r>
              <w:t>焊接记录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  <w:tr>
        <w:tc>
          <w:tcPr>
            <w:tcW w:type="dxa" w:w="2076"/>
          </w:tcPr>
          <w:p>
            <w:r>
              <w:t>FM-104</w:t>
            </w:r>
          </w:p>
        </w:tc>
        <w:tc>
          <w:tcPr>
            <w:tcW w:type="dxa" w:w="2076"/>
          </w:tcPr>
          <w:p>
            <w:r>
              <w:t>冲压记录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  <w:tr>
        <w:tc>
          <w:tcPr>
            <w:tcW w:type="dxa" w:w="2076"/>
          </w:tcPr>
          <w:p>
            <w:r>
              <w:t>FM-105</w:t>
            </w:r>
          </w:p>
        </w:tc>
        <w:tc>
          <w:tcPr>
            <w:tcW w:type="dxa" w:w="2076"/>
          </w:tcPr>
          <w:p>
            <w:r>
              <w:t>表面处理记录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  <w:tr>
        <w:tc>
          <w:tcPr>
            <w:tcW w:type="dxa" w:w="2076"/>
          </w:tcPr>
          <w:p>
            <w:r>
              <w:t>FM-106</w:t>
            </w:r>
          </w:p>
        </w:tc>
        <w:tc>
          <w:tcPr>
            <w:tcW w:type="dxa" w:w="2076"/>
          </w:tcPr>
          <w:p>
            <w:r>
              <w:t>热处理记录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  <w:tr>
        <w:tc>
          <w:tcPr>
            <w:tcW w:type="dxa" w:w="2076"/>
          </w:tcPr>
          <w:p>
            <w:r>
              <w:t>FM-107</w:t>
            </w:r>
          </w:p>
        </w:tc>
        <w:tc>
          <w:tcPr>
            <w:tcW w:type="dxa" w:w="2076"/>
          </w:tcPr>
          <w:p>
            <w:r>
              <w:t>设备运行记录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  <w:tr>
        <w:tc>
          <w:tcPr>
            <w:tcW w:type="dxa" w:w="2076"/>
          </w:tcPr>
          <w:p>
            <w:r>
              <w:t>FM-108</w:t>
            </w:r>
          </w:p>
        </w:tc>
        <w:tc>
          <w:tcPr>
            <w:tcW w:type="dxa" w:w="2076"/>
          </w:tcPr>
          <w:p>
            <w:r>
              <w:t>工装更换记录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  <w:tr>
        <w:tc>
          <w:tcPr>
            <w:tcW w:type="dxa" w:w="2076"/>
          </w:tcPr>
          <w:p>
            <w:r>
              <w:t>FM-109</w:t>
            </w:r>
          </w:p>
        </w:tc>
        <w:tc>
          <w:tcPr>
            <w:tcW w:type="dxa" w:w="2076"/>
          </w:tcPr>
          <w:p>
            <w:r>
              <w:t>模具管理台账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  <w:tr>
        <w:tc>
          <w:tcPr>
            <w:tcW w:type="dxa" w:w="2076"/>
          </w:tcPr>
          <w:p>
            <w:r>
              <w:t>FM-110</w:t>
            </w:r>
          </w:p>
        </w:tc>
        <w:tc>
          <w:tcPr>
            <w:tcW w:type="dxa" w:w="2076"/>
          </w:tcPr>
          <w:p>
            <w:r>
              <w:t>计量器具台账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  <w:tr>
        <w:tc>
          <w:tcPr>
            <w:tcW w:type="dxa" w:w="2076"/>
          </w:tcPr>
          <w:p>
            <w:r>
              <w:t>FM-111</w:t>
            </w:r>
          </w:p>
        </w:tc>
        <w:tc>
          <w:tcPr>
            <w:tcW w:type="dxa" w:w="2076"/>
          </w:tcPr>
          <w:p>
            <w:r>
              <w:t>物料收发台账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  <w:tr>
        <w:tc>
          <w:tcPr>
            <w:tcW w:type="dxa" w:w="2076"/>
          </w:tcPr>
          <w:p>
            <w:r>
              <w:t>FM-112</w:t>
            </w:r>
          </w:p>
        </w:tc>
        <w:tc>
          <w:tcPr>
            <w:tcW w:type="dxa" w:w="2076"/>
          </w:tcPr>
          <w:p>
            <w:r>
              <w:t>工艺文件清单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  <w:tr>
        <w:tc>
          <w:tcPr>
            <w:tcW w:type="dxa" w:w="2076"/>
          </w:tcPr>
          <w:p>
            <w:r>
              <w:t>FM-113</w:t>
            </w:r>
          </w:p>
        </w:tc>
        <w:tc>
          <w:tcPr>
            <w:tcW w:type="dxa" w:w="2076"/>
          </w:tcPr>
          <w:p>
            <w:r>
              <w:t>图纸管理台账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  <w:tr>
        <w:tc>
          <w:tcPr>
            <w:tcW w:type="dxa" w:w="2076"/>
          </w:tcPr>
          <w:p>
            <w:r>
              <w:t>FM-114</w:t>
            </w:r>
          </w:p>
        </w:tc>
        <w:tc>
          <w:tcPr>
            <w:tcW w:type="dxa" w:w="2076"/>
          </w:tcPr>
          <w:p>
            <w:r>
              <w:t>样品管理记录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  <w:tr>
        <w:tc>
          <w:tcPr>
            <w:tcW w:type="dxa" w:w="2076"/>
          </w:tcPr>
          <w:p>
            <w:r>
              <w:t>FM-115</w:t>
            </w:r>
          </w:p>
        </w:tc>
        <w:tc>
          <w:tcPr>
            <w:tcW w:type="dxa" w:w="2076"/>
          </w:tcPr>
          <w:p>
            <w:r>
              <w:t>BOM 清单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  <w:tr>
        <w:tc>
          <w:tcPr>
            <w:tcW w:type="dxa" w:w="2076"/>
          </w:tcPr>
          <w:p>
            <w:r>
              <w:t>FM-116</w:t>
            </w:r>
          </w:p>
        </w:tc>
        <w:tc>
          <w:tcPr>
            <w:tcW w:type="dxa" w:w="2076"/>
          </w:tcPr>
          <w:p>
            <w:r>
              <w:t>技术变更记录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  <w:tr>
        <w:tc>
          <w:tcPr>
            <w:tcW w:type="dxa" w:w="2076"/>
          </w:tcPr>
          <w:p>
            <w:r>
              <w:t>FM-117</w:t>
            </w:r>
          </w:p>
        </w:tc>
        <w:tc>
          <w:tcPr>
            <w:tcW w:type="dxa" w:w="2076"/>
          </w:tcPr>
          <w:p>
            <w:r>
              <w:t>会议签到表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  <w:tr>
        <w:tc>
          <w:tcPr>
            <w:tcW w:type="dxa" w:w="2076"/>
          </w:tcPr>
          <w:p>
            <w:r>
              <w:t>FM-118</w:t>
            </w:r>
          </w:p>
        </w:tc>
        <w:tc>
          <w:tcPr>
            <w:tcW w:type="dxa" w:w="2076"/>
          </w:tcPr>
          <w:p>
            <w:r>
              <w:t>访客登记表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  <w:tr>
        <w:tc>
          <w:tcPr>
            <w:tcW w:type="dxa" w:w="2076"/>
          </w:tcPr>
          <w:p>
            <w:r>
              <w:t>FM-119</w:t>
            </w:r>
          </w:p>
        </w:tc>
        <w:tc>
          <w:tcPr>
            <w:tcW w:type="dxa" w:w="2076"/>
          </w:tcPr>
          <w:p>
            <w:r>
              <w:t>文件归档清单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  <w:tr>
        <w:tc>
          <w:tcPr>
            <w:tcW w:type="dxa" w:w="2076"/>
          </w:tcPr>
          <w:p>
            <w:r>
              <w:t>FM-120</w:t>
            </w:r>
          </w:p>
        </w:tc>
        <w:tc>
          <w:tcPr>
            <w:tcW w:type="dxa" w:w="2076"/>
          </w:tcPr>
          <w:p>
            <w:r>
              <w:t>记录清单</w:t>
            </w:r>
          </w:p>
        </w:tc>
        <w:tc>
          <w:tcPr>
            <w:tcW w:type="dxa" w:w="2076"/>
          </w:tcPr>
          <w:p>
            <w:r>
              <w:t>A/0</w:t>
            </w:r>
          </w:p>
        </w:tc>
        <w:tc>
          <w:tcPr>
            <w:tcW w:type="dxa" w:w="2076"/>
          </w:tcPr>
          <w:p/>
        </w:tc>
      </w:tr>
    </w:tbl>
    <w:p>
      <w:r>
        <w:br w:type="page"/>
      </w:r>
    </w:p>
    <w:p>
      <w:pPr>
        <w:pStyle w:val="Heading1"/>
      </w:pPr>
      <w:r>
        <w:t>五、文件汇总统计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769"/>
        <w:gridCol w:w="2769"/>
        <w:gridCol w:w="2769"/>
      </w:tblGrid>
      <w:tr>
        <w:tc>
          <w:tcPr>
            <w:tcW w:type="dxa" w:w="2769"/>
          </w:tcPr>
          <w:p>
            <w:r>
              <w:rPr>
                <w:b/>
              </w:rPr>
              <w:t>文件层级</w:t>
            </w:r>
          </w:p>
        </w:tc>
        <w:tc>
          <w:tcPr>
            <w:tcW w:type="dxa" w:w="2769"/>
          </w:tcPr>
          <w:p>
            <w:r>
              <w:rPr>
                <w:b/>
              </w:rPr>
              <w:t>文件数量</w:t>
            </w:r>
          </w:p>
        </w:tc>
        <w:tc>
          <w:tcPr>
            <w:tcW w:type="dxa" w:w="2769"/>
          </w:tcPr>
          <w:p>
            <w:r>
              <w:rPr>
                <w:b/>
              </w:rPr>
              <w:t>备注</w:t>
            </w:r>
          </w:p>
        </w:tc>
      </w:tr>
      <w:tr>
        <w:tc>
          <w:tcPr>
            <w:tcW w:type="dxa" w:w="2769"/>
          </w:tcPr>
          <w:p>
            <w:r>
              <w:t>质量手册（QM）</w:t>
            </w:r>
          </w:p>
        </w:tc>
        <w:tc>
          <w:tcPr>
            <w:tcW w:type="dxa" w:w="2769"/>
          </w:tcPr>
          <w:p>
            <w:r>
              <w:t>1 个</w:t>
            </w:r>
          </w:p>
        </w:tc>
        <w:tc>
          <w:tcPr>
            <w:tcW w:type="dxa" w:w="2769"/>
          </w:tcPr>
          <w:p>
            <w:r>
              <w:t>体系顶层文件</w:t>
            </w:r>
          </w:p>
        </w:tc>
      </w:tr>
      <w:tr>
        <w:tc>
          <w:tcPr>
            <w:tcW w:type="dxa" w:w="2769"/>
          </w:tcPr>
          <w:p>
            <w:r>
              <w:t>程序文件（QP）</w:t>
            </w:r>
          </w:p>
        </w:tc>
        <w:tc>
          <w:tcPr>
            <w:tcW w:type="dxa" w:w="2769"/>
          </w:tcPr>
          <w:p>
            <w:r>
              <w:t>20 个</w:t>
            </w:r>
          </w:p>
        </w:tc>
        <w:tc>
          <w:tcPr>
            <w:tcW w:type="dxa" w:w="2769"/>
          </w:tcPr>
          <w:p>
            <w:r>
              <w:t>体系二级文件</w:t>
            </w:r>
          </w:p>
        </w:tc>
      </w:tr>
      <w:tr>
        <w:tc>
          <w:tcPr>
            <w:tcW w:type="dxa" w:w="2769"/>
          </w:tcPr>
          <w:p>
            <w:r>
              <w:t>作业指导书（WI）</w:t>
            </w:r>
          </w:p>
        </w:tc>
        <w:tc>
          <w:tcPr>
            <w:tcW w:type="dxa" w:w="2769"/>
          </w:tcPr>
          <w:p>
            <w:r>
              <w:t>40 个</w:t>
            </w:r>
          </w:p>
        </w:tc>
        <w:tc>
          <w:tcPr>
            <w:tcW w:type="dxa" w:w="2769"/>
          </w:tcPr>
          <w:p>
            <w:r>
              <w:t>体系三级文件</w:t>
            </w:r>
          </w:p>
        </w:tc>
      </w:tr>
      <w:tr>
        <w:tc>
          <w:tcPr>
            <w:tcW w:type="dxa" w:w="2769"/>
          </w:tcPr>
          <w:p>
            <w:r>
              <w:t>记录表格（FM）</w:t>
            </w:r>
          </w:p>
        </w:tc>
        <w:tc>
          <w:tcPr>
            <w:tcW w:type="dxa" w:w="2769"/>
          </w:tcPr>
          <w:p>
            <w:r>
              <w:t>120 个</w:t>
            </w:r>
          </w:p>
        </w:tc>
        <w:tc>
          <w:tcPr>
            <w:tcW w:type="dxa" w:w="2769"/>
          </w:tcPr>
          <w:p>
            <w:r>
              <w:t>体系四级文件</w:t>
            </w:r>
          </w:p>
        </w:tc>
      </w:tr>
      <w:tr>
        <w:tc>
          <w:tcPr>
            <w:tcW w:type="dxa" w:w="2769"/>
          </w:tcPr>
          <w:p>
            <w:r>
              <w:t>合计</w:t>
            </w:r>
          </w:p>
        </w:tc>
        <w:tc>
          <w:tcPr>
            <w:tcW w:type="dxa" w:w="2769"/>
          </w:tcPr>
          <w:p>
            <w:r>
              <w:t>181 个</w:t>
            </w:r>
          </w:p>
        </w:tc>
        <w:tc>
          <w:tcPr>
            <w:tcW w:type="dxa" w:w="2769"/>
          </w:tcPr>
          <w:p>
            <w:r/>
          </w:p>
        </w:tc>
      </w:tr>
    </w:tbl>
    <w:p/>
    <w:p/>
    <w:p>
      <w:pPr>
        <w:jc w:val="center"/>
      </w:pPr>
      <w:r>
        <w:rPr>
          <w:i/>
          <w:sz w:val="18"/>
        </w:rPr>
        <w:t>本文件清单为受控文件，未经许可不得复制或外传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